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5CE9C" w14:textId="77777777" w:rsidR="00F92C56" w:rsidRPr="00B55292" w:rsidRDefault="008A0D1A" w:rsidP="00935E97">
      <w:pPr>
        <w:jc w:val="center"/>
      </w:pPr>
      <w:r w:rsidRPr="00B55292">
        <w:rPr>
          <w:b/>
          <w:sz w:val="28"/>
        </w:rPr>
        <w:t>TECHNINĖ SPECIFIKACIJA</w:t>
      </w:r>
    </w:p>
    <w:p w14:paraId="70341262" w14:textId="6E8A5C4D" w:rsidR="00F92C56" w:rsidRPr="00B55292" w:rsidRDefault="007208E3" w:rsidP="00935E97">
      <w:pPr>
        <w:jc w:val="center"/>
      </w:pPr>
      <w:r w:rsidRPr="00B55292">
        <w:rPr>
          <w:b/>
          <w:sz w:val="24"/>
        </w:rPr>
        <w:t xml:space="preserve">LENGVOSIOS ATLETIKOS IR FUTBOLO AIKŠTĖS PAPRASTASIS REMONTAS </w:t>
      </w:r>
      <w:r w:rsidR="00AF4F3A" w:rsidRPr="00B55292">
        <w:rPr>
          <w:b/>
          <w:sz w:val="24"/>
        </w:rPr>
        <w:t>IR DRENAŽO TINKLŲ NAUJA STATYBA</w:t>
      </w:r>
    </w:p>
    <w:p w14:paraId="23214846" w14:textId="77777777" w:rsidR="00935E97" w:rsidRPr="00B55292" w:rsidRDefault="008A0D1A" w:rsidP="00935E97">
      <w:pPr>
        <w:pStyle w:val="Sraopastraipa"/>
        <w:numPr>
          <w:ilvl w:val="0"/>
          <w:numId w:val="10"/>
        </w:numPr>
        <w:spacing w:before="160"/>
        <w:jc w:val="both"/>
      </w:pPr>
      <w:r w:rsidRPr="00B55292">
        <w:rPr>
          <w:b/>
        </w:rPr>
        <w:t>SĄVOKOS</w:t>
      </w:r>
    </w:p>
    <w:p w14:paraId="0526ED63" w14:textId="77777777" w:rsidR="00935E97" w:rsidRPr="00B55292" w:rsidRDefault="008A0D1A" w:rsidP="00935E97">
      <w:pPr>
        <w:pStyle w:val="Sraopastraipa"/>
        <w:numPr>
          <w:ilvl w:val="1"/>
          <w:numId w:val="10"/>
        </w:numPr>
        <w:spacing w:before="160"/>
        <w:jc w:val="both"/>
      </w:pPr>
      <w:r w:rsidRPr="00B55292">
        <w:rPr>
          <w:b/>
        </w:rPr>
        <w:t>Užsakovas</w:t>
      </w:r>
      <w:r w:rsidRPr="00B55292">
        <w:t xml:space="preserve"> – Šalčininkų rajono savivaldybės administracija.</w:t>
      </w:r>
    </w:p>
    <w:p w14:paraId="662C89FF" w14:textId="77777777" w:rsidR="00935E97" w:rsidRPr="00B55292" w:rsidRDefault="008A0D1A" w:rsidP="00935E97">
      <w:pPr>
        <w:pStyle w:val="Sraopastraipa"/>
        <w:numPr>
          <w:ilvl w:val="1"/>
          <w:numId w:val="10"/>
        </w:numPr>
        <w:spacing w:before="160"/>
        <w:jc w:val="both"/>
      </w:pPr>
      <w:r w:rsidRPr="00B55292">
        <w:rPr>
          <w:b/>
        </w:rPr>
        <w:t>Rangovas</w:t>
      </w:r>
      <w:r w:rsidRPr="00B55292">
        <w:t xml:space="preserve"> – ūkio subjektas – fizinis asmuo, privatusis juridinis asmuo, viešasis juridinis asmuo, kita organizacija ar jų padaliniai, taip pat tokių asmenų grupė, su kuria Užsakovas sudaro sutartį dėl darbų atlikimo.</w:t>
      </w:r>
    </w:p>
    <w:p w14:paraId="5779EB33" w14:textId="7AB14B2D" w:rsidR="00935E97" w:rsidRPr="00B55292" w:rsidRDefault="008A0D1A" w:rsidP="00935E97">
      <w:pPr>
        <w:pStyle w:val="Sraopastraipa"/>
        <w:numPr>
          <w:ilvl w:val="1"/>
          <w:numId w:val="10"/>
        </w:numPr>
        <w:spacing w:before="160"/>
        <w:jc w:val="both"/>
      </w:pPr>
      <w:r w:rsidRPr="00B55292">
        <w:rPr>
          <w:b/>
        </w:rPr>
        <w:t>Sutartis</w:t>
      </w:r>
      <w:r w:rsidRPr="00B55292">
        <w:t xml:space="preserve"> – tarp Užsakovo ir Rangovo sudaroma sutartis dėl </w:t>
      </w:r>
      <w:r w:rsidR="00CB32C3" w:rsidRPr="00B55292">
        <w:t>lengvosios atletikos ir futbolo aikštės paprastojo remonto darbų ir drenažo tinklų naujo statybos darbų atlikimo</w:t>
      </w:r>
      <w:r w:rsidRPr="00B55292">
        <w:t>.</w:t>
      </w:r>
    </w:p>
    <w:p w14:paraId="590117E1" w14:textId="5E62F4AD" w:rsidR="00935E97" w:rsidRPr="00B55292" w:rsidRDefault="008A0D1A" w:rsidP="00935E97">
      <w:pPr>
        <w:pStyle w:val="Sraopastraipa"/>
        <w:numPr>
          <w:ilvl w:val="1"/>
          <w:numId w:val="10"/>
        </w:numPr>
        <w:spacing w:before="160"/>
        <w:jc w:val="both"/>
      </w:pPr>
      <w:r w:rsidRPr="00B55292">
        <w:rPr>
          <w:b/>
        </w:rPr>
        <w:t>Darbai</w:t>
      </w:r>
      <w:r w:rsidRPr="00B55292">
        <w:t xml:space="preserve"> – </w:t>
      </w:r>
      <w:r w:rsidR="006869A7" w:rsidRPr="00B55292">
        <w:t>lengvosios atletikos ir futbolo aikštės</w:t>
      </w:r>
      <w:r w:rsidRPr="00B55292">
        <w:t xml:space="preserve"> paprastojo remonto darbai, </w:t>
      </w:r>
      <w:r w:rsidR="00423081" w:rsidRPr="00B55292">
        <w:t xml:space="preserve">pagal techninėje </w:t>
      </w:r>
      <w:r w:rsidRPr="00B55292">
        <w:t>specifikacijoje nurodytus darbus.</w:t>
      </w:r>
    </w:p>
    <w:p w14:paraId="3C5E6777" w14:textId="77777777" w:rsidR="00935E97" w:rsidRPr="00B55292" w:rsidRDefault="00935E97" w:rsidP="00935E97">
      <w:pPr>
        <w:pStyle w:val="Sraopastraipa"/>
        <w:spacing w:before="160"/>
        <w:ind w:left="792"/>
        <w:jc w:val="both"/>
      </w:pPr>
    </w:p>
    <w:p w14:paraId="74F48A1A" w14:textId="77777777" w:rsidR="00935E97" w:rsidRPr="00B55292" w:rsidRDefault="008A0D1A" w:rsidP="00935E97">
      <w:pPr>
        <w:pStyle w:val="Sraopastraipa"/>
        <w:numPr>
          <w:ilvl w:val="0"/>
          <w:numId w:val="10"/>
        </w:numPr>
        <w:spacing w:before="160"/>
        <w:jc w:val="both"/>
      </w:pPr>
      <w:r w:rsidRPr="00B55292">
        <w:rPr>
          <w:b/>
        </w:rPr>
        <w:t>PIRKIMO OBJEKTAS</w:t>
      </w:r>
    </w:p>
    <w:p w14:paraId="6F401610" w14:textId="554A39D8" w:rsidR="00423081" w:rsidRPr="00B55292" w:rsidRDefault="008A0D1A" w:rsidP="00935E97">
      <w:pPr>
        <w:pStyle w:val="Sraopastraipa"/>
        <w:numPr>
          <w:ilvl w:val="1"/>
          <w:numId w:val="10"/>
        </w:numPr>
        <w:spacing w:before="160"/>
        <w:jc w:val="both"/>
      </w:pPr>
      <w:r w:rsidRPr="00B55292">
        <w:t xml:space="preserve">Pirkimo objektas – </w:t>
      </w:r>
      <w:r w:rsidR="00AF4F3A" w:rsidRPr="00B55292">
        <w:t xml:space="preserve">lengvosios atletikos ir futbolo aikštės paprastojo remonto darbai ir drenažo tinklų nauja statyba </w:t>
      </w:r>
      <w:r w:rsidRPr="00B55292">
        <w:t xml:space="preserve">adresu Šalčininkų r. sav., Šalčininkų m., </w:t>
      </w:r>
      <w:r w:rsidR="0020096A" w:rsidRPr="00B55292">
        <w:t>Mokyklos g. 22</w:t>
      </w:r>
      <w:r w:rsidRPr="00B55292">
        <w:t xml:space="preserve">. Objekto unikalus numeris – </w:t>
      </w:r>
      <w:r w:rsidR="00F86B14" w:rsidRPr="00B55292">
        <w:t>4400-3163-6596</w:t>
      </w:r>
      <w:r w:rsidRPr="00B55292">
        <w:t>, žemės sklypo kadastro numeris – 8542/0001:</w:t>
      </w:r>
      <w:r w:rsidR="0097427B" w:rsidRPr="00B55292">
        <w:t>389</w:t>
      </w:r>
      <w:r w:rsidRPr="00B55292">
        <w:t xml:space="preserve">. </w:t>
      </w:r>
      <w:r w:rsidR="00E33512" w:rsidRPr="00E33512">
        <w:t xml:space="preserve">Į darbų apimtį taip pat įeina: drenažo tinklų po futbolo aikšte supaprastinto projekto parengimas, </w:t>
      </w:r>
      <w:r w:rsidR="00E33512">
        <w:t>statybą leidžiančio dokumento</w:t>
      </w:r>
      <w:r w:rsidR="00E33512" w:rsidRPr="00E33512">
        <w:t xml:space="preserve"> gavimas, futbolo aikštės pagrindų, dirbtinės žolės dangos, žymėjimo, vartų bei kamuolių gaudyklių įrengimas, bėgimo takų, šuolio į tolį sektorių bei universalių aikštelių pagrindų paruošimas, sintetinių guminės dangų klojimas, linijų žymėjimas ir sportinio inventoriaus montavimas, paplūdimio tinklinio aikštelės </w:t>
      </w:r>
      <w:r w:rsidR="00E33512">
        <w:t>dangos keitimas (</w:t>
      </w:r>
      <w:proofErr w:type="spellStart"/>
      <w:r w:rsidR="00E33512">
        <w:t>Un</w:t>
      </w:r>
      <w:proofErr w:type="spellEnd"/>
      <w:r w:rsidR="00E33512">
        <w:t>. Nr. 4400-3607-5408, 4400-3607-5373)</w:t>
      </w:r>
      <w:r w:rsidR="00E33512" w:rsidRPr="00E33512">
        <w:t>, rutulio stūmimo aikštelių perkėlimas ir demontavimas, šalia esančių krepšinio aikštelių linijų atnaujinimas bei šiukšliadėžių pastatymas, taip pat pažeistos aplinkos atstatymas, atliekų utilizavimas ir išpildomosios dokumentacijos bei kadastrinių matavimų bylų parengimas.</w:t>
      </w:r>
    </w:p>
    <w:p w14:paraId="0C9997A9" w14:textId="0C4DB5A9" w:rsidR="00935E97" w:rsidRPr="00B55292" w:rsidRDefault="008A0D1A" w:rsidP="00935E97">
      <w:pPr>
        <w:pStyle w:val="Sraopastraipa"/>
        <w:numPr>
          <w:ilvl w:val="1"/>
          <w:numId w:val="10"/>
        </w:numPr>
        <w:spacing w:before="160"/>
        <w:jc w:val="both"/>
      </w:pPr>
      <w:r w:rsidRPr="00B55292">
        <w:t>Darbų pobūdis – paprastasis remonta</w:t>
      </w:r>
      <w:r w:rsidR="0097427B" w:rsidRPr="00B55292">
        <w:t>s</w:t>
      </w:r>
      <w:r w:rsidR="00AF4F3A" w:rsidRPr="00B55292">
        <w:t xml:space="preserve"> ir nauja statyba.</w:t>
      </w:r>
    </w:p>
    <w:p w14:paraId="21B2E7B9" w14:textId="77777777" w:rsidR="00935E97" w:rsidRPr="00B55292" w:rsidRDefault="008A0D1A" w:rsidP="00935E97">
      <w:pPr>
        <w:pStyle w:val="Sraopastraipa"/>
        <w:numPr>
          <w:ilvl w:val="1"/>
          <w:numId w:val="10"/>
        </w:numPr>
        <w:spacing w:before="160"/>
        <w:jc w:val="both"/>
      </w:pPr>
      <w:r w:rsidRPr="00B55292">
        <w:t>Pirkimo objektas į pirkimo objekto dalis neskaidomas.</w:t>
      </w:r>
    </w:p>
    <w:p w14:paraId="1882BEDD" w14:textId="41A91401" w:rsidR="00361B0B" w:rsidRPr="00B55292" w:rsidRDefault="00361B0B" w:rsidP="0099449A">
      <w:pPr>
        <w:pStyle w:val="Sraopastraipa"/>
        <w:numPr>
          <w:ilvl w:val="1"/>
          <w:numId w:val="10"/>
        </w:numPr>
        <w:spacing w:before="160"/>
        <w:jc w:val="both"/>
      </w:pPr>
      <w:r w:rsidRPr="00B55292">
        <w:t xml:space="preserve">Darbų vykdymo vieta – Šalčininkų r. sav., Šalčininkų m., </w:t>
      </w:r>
      <w:r w:rsidR="0097427B" w:rsidRPr="00B55292">
        <w:t>Mokyklos g. 22</w:t>
      </w:r>
      <w:r w:rsidRPr="00B55292">
        <w:t>.</w:t>
      </w:r>
    </w:p>
    <w:p w14:paraId="09564088" w14:textId="11C1259D" w:rsidR="00935E97" w:rsidRPr="00B55292" w:rsidRDefault="008A0D1A" w:rsidP="00935E97">
      <w:pPr>
        <w:pStyle w:val="Sraopastraipa"/>
        <w:numPr>
          <w:ilvl w:val="1"/>
          <w:numId w:val="10"/>
        </w:numPr>
        <w:spacing w:before="160"/>
        <w:jc w:val="both"/>
      </w:pPr>
      <w:r w:rsidRPr="00B55292">
        <w:t xml:space="preserve">Darbų atlikimo terminas – </w:t>
      </w:r>
      <w:r w:rsidRPr="00B55292">
        <w:rPr>
          <w:b/>
          <w:bCs/>
        </w:rPr>
        <w:t>iki 202</w:t>
      </w:r>
      <w:r w:rsidR="00C561FE" w:rsidRPr="00B55292">
        <w:rPr>
          <w:b/>
          <w:bCs/>
        </w:rPr>
        <w:t>6</w:t>
      </w:r>
      <w:r w:rsidR="0099449A" w:rsidRPr="00B55292">
        <w:rPr>
          <w:b/>
          <w:bCs/>
        </w:rPr>
        <w:t xml:space="preserve"> </w:t>
      </w:r>
      <w:r w:rsidRPr="00B55292">
        <w:rPr>
          <w:b/>
          <w:bCs/>
        </w:rPr>
        <w:t xml:space="preserve">m. </w:t>
      </w:r>
      <w:r w:rsidR="0099449A" w:rsidRPr="00B55292">
        <w:rPr>
          <w:b/>
          <w:bCs/>
        </w:rPr>
        <w:t>gruodžio 30</w:t>
      </w:r>
      <w:r w:rsidRPr="00B55292">
        <w:rPr>
          <w:b/>
          <w:bCs/>
        </w:rPr>
        <w:t xml:space="preserve"> d</w:t>
      </w:r>
      <w:r w:rsidRPr="00B55292">
        <w:t>.</w:t>
      </w:r>
    </w:p>
    <w:p w14:paraId="208DBA80" w14:textId="77777777" w:rsidR="00935E97" w:rsidRPr="00B55292" w:rsidRDefault="00935E97" w:rsidP="00935E97">
      <w:pPr>
        <w:pStyle w:val="Sraopastraipa"/>
        <w:spacing w:before="160"/>
        <w:ind w:left="792"/>
        <w:jc w:val="both"/>
      </w:pPr>
    </w:p>
    <w:p w14:paraId="0567C19C" w14:textId="77777777" w:rsidR="00935E97" w:rsidRPr="00B55292" w:rsidRDefault="008A0D1A" w:rsidP="00935E97">
      <w:pPr>
        <w:pStyle w:val="Sraopastraipa"/>
        <w:numPr>
          <w:ilvl w:val="0"/>
          <w:numId w:val="10"/>
        </w:numPr>
        <w:spacing w:before="160"/>
        <w:jc w:val="both"/>
      </w:pPr>
      <w:r w:rsidRPr="00B55292">
        <w:rPr>
          <w:b/>
        </w:rPr>
        <w:t>OBJEKTO APIMTIS IR PAGRINDINIAI DUOMENYS</w:t>
      </w:r>
    </w:p>
    <w:p w14:paraId="06F70F1E" w14:textId="314733B7" w:rsidR="00935E97" w:rsidRPr="00B55292" w:rsidRDefault="008A0D1A" w:rsidP="00935E97">
      <w:pPr>
        <w:pStyle w:val="Sraopastraipa"/>
        <w:numPr>
          <w:ilvl w:val="1"/>
          <w:numId w:val="10"/>
        </w:numPr>
        <w:spacing w:before="160"/>
        <w:jc w:val="both"/>
      </w:pPr>
      <w:r w:rsidRPr="00B55292">
        <w:t>Tvarkoma vis</w:t>
      </w:r>
      <w:r w:rsidR="006C73EA" w:rsidRPr="00B55292">
        <w:t xml:space="preserve">as </w:t>
      </w:r>
      <w:r w:rsidR="00B31035" w:rsidRPr="00B55292">
        <w:t xml:space="preserve">lengvosios atletikos ir futbolo aikštės </w:t>
      </w:r>
      <w:r w:rsidR="00274A87" w:rsidRPr="00B55292">
        <w:t>kompleksas</w:t>
      </w:r>
      <w:r w:rsidRPr="00B55292">
        <w:t xml:space="preserve">. </w:t>
      </w:r>
    </w:p>
    <w:p w14:paraId="291B58F2" w14:textId="4A775A7A" w:rsidR="00935E97" w:rsidRPr="00B55292" w:rsidRDefault="00935E97" w:rsidP="00A236BE">
      <w:pPr>
        <w:pStyle w:val="Sraopastraipa"/>
        <w:numPr>
          <w:ilvl w:val="2"/>
          <w:numId w:val="10"/>
        </w:numPr>
        <w:spacing w:before="160"/>
        <w:jc w:val="both"/>
      </w:pPr>
      <w:r w:rsidRPr="00B55292">
        <w:t>Aikšt</w:t>
      </w:r>
      <w:r w:rsidR="00CB75CE" w:rsidRPr="00B55292">
        <w:t>ės</w:t>
      </w:r>
      <w:r w:rsidRPr="00B55292">
        <w:t xml:space="preserve"> plotas yra </w:t>
      </w:r>
      <w:r w:rsidR="00813EE8" w:rsidRPr="00B55292">
        <w:t>8737,66</w:t>
      </w:r>
      <w:r w:rsidRPr="00B55292">
        <w:t xml:space="preserve"> m².</w:t>
      </w:r>
    </w:p>
    <w:p w14:paraId="170E8F54" w14:textId="1133861D" w:rsidR="00935E97" w:rsidRPr="00B55292" w:rsidRDefault="008A0D1A" w:rsidP="00A236BE">
      <w:pPr>
        <w:pStyle w:val="Sraopastraipa"/>
        <w:numPr>
          <w:ilvl w:val="2"/>
          <w:numId w:val="10"/>
        </w:numPr>
        <w:spacing w:before="160"/>
        <w:jc w:val="both"/>
      </w:pPr>
      <w:r w:rsidRPr="00B55292">
        <w:t xml:space="preserve">Statinio pavadinimas – </w:t>
      </w:r>
      <w:r w:rsidR="00813EE8" w:rsidRPr="00B55292">
        <w:t>lengvosios atletikos ir futbolo aikštės kompleksas</w:t>
      </w:r>
      <w:r w:rsidRPr="00B55292">
        <w:t>.</w:t>
      </w:r>
    </w:p>
    <w:p w14:paraId="3F452D6E" w14:textId="2871F937" w:rsidR="00935E97" w:rsidRDefault="008A0D1A" w:rsidP="00A236BE">
      <w:pPr>
        <w:pStyle w:val="Sraopastraipa"/>
        <w:numPr>
          <w:ilvl w:val="2"/>
          <w:numId w:val="10"/>
        </w:numPr>
        <w:spacing w:before="160"/>
        <w:jc w:val="both"/>
      </w:pPr>
      <w:r w:rsidRPr="00B55292">
        <w:t>Statinio kategorija – II grupės nesudėtingasis.</w:t>
      </w:r>
    </w:p>
    <w:p w14:paraId="3EFEB811" w14:textId="0A1EACC0" w:rsidR="00EC1D33" w:rsidRPr="00B55292" w:rsidRDefault="0040547F" w:rsidP="00A236BE">
      <w:pPr>
        <w:pStyle w:val="Sraopastraipa"/>
        <w:numPr>
          <w:ilvl w:val="2"/>
          <w:numId w:val="10"/>
        </w:numPr>
        <w:spacing w:before="160"/>
        <w:jc w:val="both"/>
      </w:pPr>
      <w:r>
        <w:t>Vykdomiems darbams parengiamas paprastojo remonto darbų aprašas.</w:t>
      </w:r>
    </w:p>
    <w:p w14:paraId="727BA89E" w14:textId="77777777" w:rsidR="00935E97" w:rsidRPr="00B55292" w:rsidRDefault="008A0D1A" w:rsidP="00A236BE">
      <w:pPr>
        <w:pStyle w:val="Sraopastraipa"/>
        <w:numPr>
          <w:ilvl w:val="2"/>
          <w:numId w:val="10"/>
        </w:numPr>
        <w:spacing w:before="160"/>
        <w:jc w:val="both"/>
      </w:pPr>
      <w:r w:rsidRPr="00B55292">
        <w:t>Visi darbai ir kiekiai turi būti vertinami pagal faktinę objekto būklę, o darbų kainoje turi būti įskaičiuotos visos su darbų atlikimu susijusios išlaidos, įskaitant medžiagas, mechanizmus, transportą, atliekų tvarkymą, darbo jėgą, apsaugos priemones ir kitus būtinus kaštus.</w:t>
      </w:r>
    </w:p>
    <w:p w14:paraId="682332E6" w14:textId="31BB032F" w:rsidR="00A236BE" w:rsidRPr="00B55292" w:rsidRDefault="00A236BE" w:rsidP="00A236BE">
      <w:pPr>
        <w:pStyle w:val="Sraopastraipa"/>
        <w:numPr>
          <w:ilvl w:val="1"/>
          <w:numId w:val="10"/>
        </w:numPr>
        <w:spacing w:before="160"/>
        <w:jc w:val="both"/>
      </w:pPr>
      <w:r w:rsidRPr="00B55292">
        <w:t>Įrengiami nauji (papildomi) drenažo tinklai</w:t>
      </w:r>
      <w:r w:rsidR="00F66025" w:rsidRPr="00B55292">
        <w:t>.</w:t>
      </w:r>
    </w:p>
    <w:p w14:paraId="3D03AC10" w14:textId="1E0DB43E" w:rsidR="00F66025" w:rsidRPr="00B55292" w:rsidRDefault="00F66025" w:rsidP="00F66025">
      <w:pPr>
        <w:pStyle w:val="Sraopastraipa"/>
        <w:numPr>
          <w:ilvl w:val="2"/>
          <w:numId w:val="10"/>
        </w:numPr>
        <w:spacing w:before="160"/>
        <w:jc w:val="both"/>
      </w:pPr>
      <w:r w:rsidRPr="00B55292">
        <w:t>Statinio kategorija – I</w:t>
      </w:r>
      <w:r w:rsidR="006555C6" w:rsidRPr="00B55292">
        <w:t>I</w:t>
      </w:r>
      <w:r w:rsidRPr="00B55292">
        <w:t xml:space="preserve"> grupės nesudėtingas</w:t>
      </w:r>
      <w:r w:rsidR="0054557C" w:rsidRPr="00B55292">
        <w:t>is.</w:t>
      </w:r>
    </w:p>
    <w:p w14:paraId="33E92C68" w14:textId="3CAC2C10" w:rsidR="0054557C" w:rsidRPr="00B55292" w:rsidRDefault="00377D72" w:rsidP="00F66025">
      <w:pPr>
        <w:pStyle w:val="Sraopastraipa"/>
        <w:numPr>
          <w:ilvl w:val="2"/>
          <w:numId w:val="10"/>
        </w:numPr>
        <w:spacing w:before="160"/>
        <w:jc w:val="both"/>
      </w:pPr>
      <w:r w:rsidRPr="00B55292">
        <w:t>Drenažo tinklams įrengti rengiamas supaprastintas drenažo tinklų statybos projektas</w:t>
      </w:r>
      <w:r w:rsidR="009E2C30" w:rsidRPr="00B55292">
        <w:t>.</w:t>
      </w:r>
    </w:p>
    <w:p w14:paraId="4A9398AB" w14:textId="564182AE" w:rsidR="009E2C30" w:rsidRPr="00B55292" w:rsidRDefault="007F2608" w:rsidP="00F66025">
      <w:pPr>
        <w:pStyle w:val="Sraopastraipa"/>
        <w:numPr>
          <w:ilvl w:val="2"/>
          <w:numId w:val="10"/>
        </w:numPr>
        <w:spacing w:before="160"/>
        <w:jc w:val="both"/>
      </w:pPr>
      <w:r w:rsidRPr="00B55292">
        <w:t>Teisės aktų nustatyta tvarka gaunamas statybą leidžiantis dokumentas</w:t>
      </w:r>
      <w:r w:rsidR="009E2C30" w:rsidRPr="00B55292">
        <w:t>.</w:t>
      </w:r>
    </w:p>
    <w:p w14:paraId="6EB9ACE6" w14:textId="77777777" w:rsidR="00935E97" w:rsidRPr="00B55292" w:rsidRDefault="00935E97" w:rsidP="00935E97">
      <w:pPr>
        <w:pStyle w:val="Sraopastraipa"/>
        <w:spacing w:before="160"/>
        <w:ind w:left="792"/>
        <w:jc w:val="both"/>
      </w:pPr>
    </w:p>
    <w:p w14:paraId="7B8E2F4E" w14:textId="77777777" w:rsidR="00BF594E" w:rsidRPr="00A841A2" w:rsidRDefault="008A0D1A" w:rsidP="00A65353">
      <w:pPr>
        <w:pStyle w:val="Sraopastraipa"/>
        <w:numPr>
          <w:ilvl w:val="0"/>
          <w:numId w:val="10"/>
        </w:numPr>
        <w:spacing w:before="160"/>
        <w:jc w:val="both"/>
      </w:pPr>
      <w:r w:rsidRPr="00B55292">
        <w:rPr>
          <w:b/>
        </w:rPr>
        <w:lastRenderedPageBreak/>
        <w:t>REIKALAVIMAI PIRKIMO OBJEKTUI</w:t>
      </w:r>
    </w:p>
    <w:p w14:paraId="338C7C04" w14:textId="77777777" w:rsidR="00A841A2" w:rsidRPr="00B55292" w:rsidRDefault="00A841A2" w:rsidP="00A841A2">
      <w:pPr>
        <w:pStyle w:val="Sraopastraipa"/>
        <w:spacing w:before="160"/>
        <w:ind w:left="360"/>
        <w:jc w:val="both"/>
      </w:pPr>
    </w:p>
    <w:p w14:paraId="6164598A" w14:textId="1B29F5D5" w:rsidR="00C76382" w:rsidRPr="00B55292" w:rsidRDefault="00E4183C" w:rsidP="00BF594E">
      <w:pPr>
        <w:pStyle w:val="Sraopastraipa"/>
        <w:numPr>
          <w:ilvl w:val="1"/>
          <w:numId w:val="10"/>
        </w:numPr>
        <w:spacing w:before="160"/>
        <w:jc w:val="both"/>
        <w:rPr>
          <w:b/>
          <w:bCs/>
        </w:rPr>
      </w:pPr>
      <w:r w:rsidRPr="00B55292">
        <w:rPr>
          <w:b/>
          <w:bCs/>
        </w:rPr>
        <w:t>Bendri nurodymai darbų vykdymui ir medžiagoms</w:t>
      </w:r>
      <w:r w:rsidR="00A841A2">
        <w:rPr>
          <w:b/>
          <w:bCs/>
        </w:rPr>
        <w:t>.</w:t>
      </w:r>
    </w:p>
    <w:p w14:paraId="1F8AB487" w14:textId="6E0D0891" w:rsidR="003B6570" w:rsidRPr="00B55292" w:rsidRDefault="003B6570" w:rsidP="00CD3A4F">
      <w:pPr>
        <w:pStyle w:val="Sraopastraipa"/>
        <w:numPr>
          <w:ilvl w:val="2"/>
          <w:numId w:val="10"/>
        </w:numPr>
        <w:spacing w:before="160"/>
        <w:jc w:val="both"/>
      </w:pPr>
      <w:r w:rsidRPr="00B55292">
        <w:t xml:space="preserve"> </w:t>
      </w:r>
      <w:r w:rsidR="00CD3A4F" w:rsidRPr="00B55292">
        <w:t>Darbai vykdomi, suderinus su statytoju darbų eigą ir tvarką, turint leidimą darbų vykdymui. Už darbų saugą atsako Rangovas.</w:t>
      </w:r>
    </w:p>
    <w:p w14:paraId="1CE1CB0B" w14:textId="1A0C4B85" w:rsidR="00CD3A4F" w:rsidRPr="00B55292" w:rsidRDefault="00CD3A4F" w:rsidP="00CD3A4F">
      <w:pPr>
        <w:pStyle w:val="Sraopastraipa"/>
        <w:numPr>
          <w:ilvl w:val="2"/>
          <w:numId w:val="10"/>
        </w:numPr>
        <w:spacing w:before="160"/>
        <w:jc w:val="both"/>
      </w:pPr>
      <w:r w:rsidRPr="00B55292">
        <w:t xml:space="preserve"> Statybos produktai turi atitikti HN 105:2004 ir HN 36:2009 reikalavimus.</w:t>
      </w:r>
    </w:p>
    <w:p w14:paraId="494AE4EB" w14:textId="38F9CCA2" w:rsidR="00CD3A4F" w:rsidRPr="00B55292" w:rsidRDefault="00BC5C98" w:rsidP="00BC5C98">
      <w:pPr>
        <w:pStyle w:val="Sraopastraipa"/>
        <w:numPr>
          <w:ilvl w:val="2"/>
          <w:numId w:val="10"/>
        </w:numPr>
        <w:spacing w:before="160"/>
        <w:jc w:val="both"/>
      </w:pPr>
      <w:r w:rsidRPr="00B55292">
        <w:t xml:space="preserve"> Naudojami statybos produktai turi atitikti jų techninėse specifikacijose pateiktus statybos produktų degumo ir atsparumo ugniai techninius reikalavimus.</w:t>
      </w:r>
    </w:p>
    <w:p w14:paraId="53E23DD6" w14:textId="4C802530" w:rsidR="00BC5C98" w:rsidRDefault="002B6DE4" w:rsidP="002B6DE4">
      <w:pPr>
        <w:pStyle w:val="Sraopastraipa"/>
        <w:numPr>
          <w:ilvl w:val="2"/>
          <w:numId w:val="10"/>
        </w:numPr>
        <w:spacing w:before="160"/>
        <w:jc w:val="both"/>
      </w:pPr>
      <w:r w:rsidRPr="00B55292">
        <w:t xml:space="preserve"> Darbai vykdomi, vadovaujantis gamintojų nustatytomis instrukcijomis darbui su medžiagomis, gaminiais bei įrengimais.</w:t>
      </w:r>
    </w:p>
    <w:p w14:paraId="4B53B0F4" w14:textId="42012F57" w:rsidR="00F03B38" w:rsidRPr="00B55292" w:rsidRDefault="00F03B38" w:rsidP="00F03B38">
      <w:pPr>
        <w:pStyle w:val="Sraopastraipa"/>
        <w:numPr>
          <w:ilvl w:val="2"/>
          <w:numId w:val="10"/>
        </w:numPr>
        <w:jc w:val="both"/>
      </w:pPr>
      <w:r>
        <w:t xml:space="preserve"> Rangovas</w:t>
      </w:r>
      <w:r w:rsidRPr="00F03B38">
        <w:t xml:space="preserve"> (savarankiškai arba pasitelkdamas subtiekėjus bei specialistus) privalo užtikrinti teisę projektuoti ir statyti </w:t>
      </w:r>
      <w:r>
        <w:t>nesudėtingus</w:t>
      </w:r>
      <w:r w:rsidRPr="00F03B38">
        <w:t xml:space="preserve"> statinius, kaip nustatyta STR 1.02.01:2017. Reikalavimas pagrįstas statinio klasifikacija pagal STR 1.01.03:2017 ir privalomais technologiniais sprendiniais, numatytais STR </w:t>
      </w:r>
      <w:proofErr w:type="spellStart"/>
      <w:r w:rsidR="00E70A6F" w:rsidRPr="00E70A6F">
        <w:t>STR</w:t>
      </w:r>
      <w:proofErr w:type="spellEnd"/>
      <w:r w:rsidR="00E70A6F" w:rsidRPr="00E70A6F">
        <w:t xml:space="preserve"> 2.02.09:2005</w:t>
      </w:r>
      <w:r w:rsidRPr="00F03B38">
        <w:t>.</w:t>
      </w:r>
    </w:p>
    <w:p w14:paraId="310F4B8E" w14:textId="7C7733D5" w:rsidR="002B6DE4" w:rsidRPr="00B55292" w:rsidRDefault="00E20F3A" w:rsidP="00E20F3A">
      <w:pPr>
        <w:pStyle w:val="Sraopastraipa"/>
        <w:numPr>
          <w:ilvl w:val="2"/>
          <w:numId w:val="10"/>
        </w:numPr>
        <w:spacing w:before="160"/>
        <w:jc w:val="both"/>
      </w:pPr>
      <w:r w:rsidRPr="00B55292">
        <w:t xml:space="preserve"> Vykdant statybos darbus statybvietėje turi būti laikomasi saugaus darbo, gaisrinės saugos, aplinkos apsaugos, tinkamų darbui higienos sąlygų užtikrinimo reikalavimų, turi būti užtikrinta trečiųjų asmenų interesų apsauga statybos metu.</w:t>
      </w:r>
    </w:p>
    <w:p w14:paraId="6CFC0B38" w14:textId="068BC40E" w:rsidR="00E20F3A" w:rsidRPr="00B55292" w:rsidRDefault="00D36485" w:rsidP="00E20F3A">
      <w:pPr>
        <w:pStyle w:val="Sraopastraipa"/>
        <w:numPr>
          <w:ilvl w:val="2"/>
          <w:numId w:val="10"/>
        </w:numPr>
        <w:spacing w:before="160"/>
        <w:jc w:val="both"/>
      </w:pPr>
      <w:r w:rsidRPr="00B55292">
        <w:t xml:space="preserve"> Gruntas ties inžineriniais tinklais atkasamas rankiniu būdu.</w:t>
      </w:r>
    </w:p>
    <w:p w14:paraId="2EE860C2" w14:textId="0A656F73" w:rsidR="00D36485" w:rsidRDefault="00D36485" w:rsidP="00E20F3A">
      <w:pPr>
        <w:pStyle w:val="Sraopastraipa"/>
        <w:numPr>
          <w:ilvl w:val="2"/>
          <w:numId w:val="10"/>
        </w:numPr>
        <w:spacing w:before="160"/>
        <w:jc w:val="both"/>
      </w:pPr>
      <w:r w:rsidRPr="00B55292">
        <w:t xml:space="preserve"> Statybų metu sugadinti žalieji plotai ir šaligatvių plytelių danga turi būti atstatyti.</w:t>
      </w:r>
    </w:p>
    <w:p w14:paraId="200932E6" w14:textId="77777777" w:rsidR="00A841A2" w:rsidRPr="00B55292" w:rsidRDefault="00A841A2" w:rsidP="00A841A2">
      <w:pPr>
        <w:pStyle w:val="Sraopastraipa"/>
        <w:spacing w:before="160"/>
        <w:ind w:left="1224"/>
        <w:jc w:val="both"/>
      </w:pPr>
    </w:p>
    <w:p w14:paraId="2AE56791" w14:textId="7071385C" w:rsidR="00BF594E" w:rsidRPr="00B55292" w:rsidRDefault="00A65353" w:rsidP="00BF594E">
      <w:pPr>
        <w:pStyle w:val="Sraopastraipa"/>
        <w:numPr>
          <w:ilvl w:val="1"/>
          <w:numId w:val="10"/>
        </w:numPr>
        <w:spacing w:before="160"/>
        <w:jc w:val="both"/>
        <w:rPr>
          <w:b/>
          <w:bCs/>
        </w:rPr>
      </w:pPr>
      <w:r w:rsidRPr="00B55292">
        <w:rPr>
          <w:b/>
          <w:bCs/>
        </w:rPr>
        <w:t>Parengiamieji ir žemės darbai</w:t>
      </w:r>
      <w:r w:rsidR="00FF0FC9" w:rsidRPr="00B55292">
        <w:rPr>
          <w:b/>
          <w:bCs/>
        </w:rPr>
        <w:t>.</w:t>
      </w:r>
    </w:p>
    <w:p w14:paraId="3B955672" w14:textId="4DFD7DB2" w:rsidR="00977850" w:rsidRDefault="003B6570" w:rsidP="00BF594E">
      <w:pPr>
        <w:pStyle w:val="Sraopastraipa"/>
        <w:numPr>
          <w:ilvl w:val="2"/>
          <w:numId w:val="10"/>
        </w:numPr>
        <w:spacing w:before="160"/>
        <w:jc w:val="both"/>
      </w:pPr>
      <w:r w:rsidRPr="00B55292">
        <w:t xml:space="preserve"> </w:t>
      </w:r>
      <w:r w:rsidR="00A65353" w:rsidRPr="00B55292">
        <w:t xml:space="preserve">Prieš pradedant darbus, </w:t>
      </w:r>
      <w:r w:rsidR="00E5014E">
        <w:t>Rangovas turi paruošti vykdomų darbų paprastojo remonto aprašą.</w:t>
      </w:r>
    </w:p>
    <w:p w14:paraId="5AFB18EA" w14:textId="33C449EF" w:rsidR="00BF594E" w:rsidRPr="00B55292" w:rsidRDefault="00977850" w:rsidP="00BF594E">
      <w:pPr>
        <w:pStyle w:val="Sraopastraipa"/>
        <w:numPr>
          <w:ilvl w:val="2"/>
          <w:numId w:val="10"/>
        </w:numPr>
        <w:spacing w:before="160"/>
        <w:jc w:val="both"/>
      </w:pPr>
      <w:r>
        <w:t xml:space="preserve"> S</w:t>
      </w:r>
      <w:r w:rsidR="00A65353" w:rsidRPr="00B55292">
        <w:t xml:space="preserve">tatybvietės teritorija privalo būti aptverta laikina tvora, užtikrinant, kad į teritoriją nepatektų pašaliniai </w:t>
      </w:r>
      <w:r w:rsidR="002E53A4" w:rsidRPr="00B55292">
        <w:t>asmenys</w:t>
      </w:r>
      <w:r w:rsidR="00A65353" w:rsidRPr="00B55292">
        <w:t>.</w:t>
      </w:r>
    </w:p>
    <w:p w14:paraId="2AF7F311" w14:textId="6B7CBCA5" w:rsidR="00BF594E" w:rsidRPr="00B55292" w:rsidRDefault="003B6570" w:rsidP="00BF594E">
      <w:pPr>
        <w:pStyle w:val="Sraopastraipa"/>
        <w:numPr>
          <w:ilvl w:val="2"/>
          <w:numId w:val="10"/>
        </w:numPr>
        <w:spacing w:before="160"/>
        <w:jc w:val="both"/>
      </w:pPr>
      <w:r w:rsidRPr="00B55292">
        <w:t xml:space="preserve"> </w:t>
      </w:r>
      <w:r w:rsidR="00CF68EF" w:rsidRPr="00B55292">
        <w:t>Statybos proceso metu susidariusios atliekos privalo būti tvarkomos LR Atliekų tvarkymo įstatymo nustatyta tvarka, vadovaujantis Atliekų tvarkymo taisyklių ir Statybinių atliekų tvarkymo taisyklių reikalavimais. Atliekos statybos vietoje rūšiuojamos į tinkamas naudoti ar perdirbti bei netinkamas naudoti.</w:t>
      </w:r>
    </w:p>
    <w:p w14:paraId="0C101669" w14:textId="48327FD7" w:rsidR="00BF594E" w:rsidRPr="00B55292" w:rsidRDefault="00350550" w:rsidP="00BF594E">
      <w:pPr>
        <w:pStyle w:val="Sraopastraipa"/>
        <w:numPr>
          <w:ilvl w:val="2"/>
          <w:numId w:val="10"/>
        </w:numPr>
        <w:spacing w:before="160"/>
        <w:jc w:val="both"/>
      </w:pPr>
      <w:r w:rsidRPr="00B55292">
        <w:t>Statybos metu nustumtas ar iškastas gruntas, kuris nėra naudojamas reljefo formavimui ar vejos atnaujinimui, privalo būti utilizuojamas. Užsakovui pareikalavus, Rangovas privalo pateikti atliekų pridavimo deklaracijas.</w:t>
      </w:r>
    </w:p>
    <w:p w14:paraId="1C99FB69" w14:textId="27D481C4" w:rsidR="00866FC3" w:rsidRPr="00B55292" w:rsidRDefault="004476A0" w:rsidP="00BF594E">
      <w:pPr>
        <w:pStyle w:val="Sraopastraipa"/>
        <w:numPr>
          <w:ilvl w:val="2"/>
          <w:numId w:val="10"/>
        </w:numPr>
        <w:spacing w:before="160"/>
        <w:jc w:val="both"/>
      </w:pPr>
      <w:r w:rsidRPr="00B55292">
        <w:t>Visos aikštės ir takų altitudės parenkamos kiek įmanoma prisitaikant prie esamo reljefo, siekiant išvengti nereikalingo papildomo gruntų sklypo pakėlimo</w:t>
      </w:r>
      <w:r w:rsidR="00A65353" w:rsidRPr="00B55292">
        <w:t>.</w:t>
      </w:r>
    </w:p>
    <w:p w14:paraId="4C69F6D6" w14:textId="35EBFBD8" w:rsidR="00E42575" w:rsidRPr="00B55292" w:rsidRDefault="007870FA" w:rsidP="00BF594E">
      <w:pPr>
        <w:pStyle w:val="Sraopastraipa"/>
        <w:numPr>
          <w:ilvl w:val="2"/>
          <w:numId w:val="10"/>
        </w:numPr>
        <w:spacing w:before="160"/>
        <w:jc w:val="both"/>
      </w:pPr>
      <w:r w:rsidRPr="00B55292">
        <w:t xml:space="preserve"> Jeigu </w:t>
      </w:r>
      <w:r w:rsidR="00DA3949" w:rsidRPr="00B55292">
        <w:t>žemės sankasa</w:t>
      </w:r>
      <w:r w:rsidRPr="00B55292">
        <w:t xml:space="preserve"> </w:t>
      </w:r>
      <w:r w:rsidR="00DA3949" w:rsidRPr="00B55292">
        <w:t>rengiama</w:t>
      </w:r>
      <w:r w:rsidRPr="00B55292">
        <w:t xml:space="preserve"> esant minusinei temperatūrai, Rangovas privalo imtis priemonių kasamų vietų apsaugai nuo įšalo.</w:t>
      </w:r>
    </w:p>
    <w:p w14:paraId="243C8954" w14:textId="19A5F967" w:rsidR="004476A0" w:rsidRDefault="00321C83" w:rsidP="00321C83">
      <w:pPr>
        <w:pStyle w:val="Sraopastraipa"/>
        <w:numPr>
          <w:ilvl w:val="2"/>
          <w:numId w:val="10"/>
        </w:numPr>
        <w:spacing w:before="160"/>
        <w:jc w:val="both"/>
      </w:pPr>
      <w:r w:rsidRPr="00B55292">
        <w:t>Teritorijose, kur yra esamos požeminės komunikacijos, o ypač elektros, ryšių kabeliai, kanalai, Rangovui reikėtų imtis visų atsargumo priemonių, dirbant su žemės kasimo įrenginiais, gauti leidimus kasti. Tose zonose, kur pavojus pažeisti požemines komunikacijas yra realus, kasimo darbus reikia atlikti rankiniu būdu. Žemės kasimo mašinų panaudojimas tokiose zonose, kur tie įrenginiai veikia, galimas tik leidus tų komunikacijų šeimininkams.</w:t>
      </w:r>
    </w:p>
    <w:p w14:paraId="3CE56C5C" w14:textId="77777777" w:rsidR="00A841A2" w:rsidRPr="00B55292" w:rsidRDefault="00A841A2" w:rsidP="00A841A2">
      <w:pPr>
        <w:pStyle w:val="Sraopastraipa"/>
        <w:spacing w:before="160"/>
        <w:ind w:left="1224"/>
        <w:jc w:val="both"/>
      </w:pPr>
    </w:p>
    <w:p w14:paraId="477978D7" w14:textId="3480C868" w:rsidR="00866FC3" w:rsidRPr="00A841A2" w:rsidRDefault="00A841A2" w:rsidP="00866FC3">
      <w:pPr>
        <w:pStyle w:val="Sraopastraipa"/>
        <w:numPr>
          <w:ilvl w:val="1"/>
          <w:numId w:val="10"/>
        </w:numPr>
        <w:spacing w:before="160"/>
        <w:jc w:val="both"/>
        <w:rPr>
          <w:b/>
          <w:bCs/>
        </w:rPr>
      </w:pPr>
      <w:r w:rsidRPr="00A841A2">
        <w:rPr>
          <w:b/>
          <w:bCs/>
        </w:rPr>
        <w:t>D</w:t>
      </w:r>
      <w:r w:rsidR="00A65353" w:rsidRPr="00A841A2">
        <w:rPr>
          <w:b/>
          <w:bCs/>
        </w:rPr>
        <w:t>renažo tinklų</w:t>
      </w:r>
      <w:r w:rsidR="009D633A">
        <w:rPr>
          <w:b/>
          <w:bCs/>
        </w:rPr>
        <w:t xml:space="preserve"> projektavimas ir</w:t>
      </w:r>
      <w:r w:rsidR="00A65353" w:rsidRPr="00A841A2">
        <w:rPr>
          <w:b/>
          <w:bCs/>
        </w:rPr>
        <w:t xml:space="preserve"> įrengimas</w:t>
      </w:r>
      <w:r w:rsidR="00FF001E" w:rsidRPr="00A841A2">
        <w:rPr>
          <w:b/>
          <w:bCs/>
        </w:rPr>
        <w:t xml:space="preserve"> po futbolo aikšte</w:t>
      </w:r>
      <w:r w:rsidR="00FF0FC9" w:rsidRPr="00A841A2">
        <w:rPr>
          <w:b/>
          <w:bCs/>
        </w:rPr>
        <w:t>.</w:t>
      </w:r>
    </w:p>
    <w:p w14:paraId="2F5A26A5" w14:textId="545F4188" w:rsidR="00866FC3" w:rsidRPr="00A841A2" w:rsidRDefault="00690D50" w:rsidP="00866FC3">
      <w:pPr>
        <w:pStyle w:val="Sraopastraipa"/>
        <w:numPr>
          <w:ilvl w:val="2"/>
          <w:numId w:val="10"/>
        </w:numPr>
        <w:spacing w:before="160"/>
        <w:jc w:val="both"/>
      </w:pPr>
      <w:r w:rsidRPr="00A841A2">
        <w:t xml:space="preserve">Prieš pradedant drenažo įrengimo darbus, drenažo tinklai privalo būti suprojektuoti. Šiam tikslui teisės aktų nustatyta tvarka rengiamas supaprastintas drenažo tinklų statybos projektas. Rangovas privalo </w:t>
      </w:r>
      <w:r w:rsidRPr="00A841A2">
        <w:lastRenderedPageBreak/>
        <w:t xml:space="preserve">parengti </w:t>
      </w:r>
      <w:r w:rsidR="00A841A2" w:rsidRPr="00A841A2">
        <w:t xml:space="preserve">supaprastintą </w:t>
      </w:r>
      <w:r w:rsidRPr="00A841A2">
        <w:t>projektą ir gauti statybą leidžiantį dokumentą (SLD) šių tinklų statybai Šalčininkų mieste.</w:t>
      </w:r>
    </w:p>
    <w:p w14:paraId="1AA5486E" w14:textId="302F21A1" w:rsidR="002E0B34" w:rsidRPr="00A841A2" w:rsidRDefault="00A65353" w:rsidP="00866FC3">
      <w:pPr>
        <w:pStyle w:val="Sraopastraipa"/>
        <w:numPr>
          <w:ilvl w:val="2"/>
          <w:numId w:val="10"/>
        </w:numPr>
        <w:spacing w:before="160"/>
        <w:jc w:val="both"/>
      </w:pPr>
      <w:r w:rsidRPr="00A841A2">
        <w:t xml:space="preserve">Drenažo tinklų sistemos magistralinėms linijoms paklojami PVC perforuoti drenažiniai vamzdžiai, užpilant juos filtruojančiomis medžiagomis. Sisteminio drenažo atšakoms kloti naudojami mažesnio diametro drenažiniai vamzdžiai, kaip bus numatyta parengtame supaprastintame projekte. </w:t>
      </w:r>
    </w:p>
    <w:p w14:paraId="56BA4223" w14:textId="33F25B05" w:rsidR="0067600B" w:rsidRPr="00A841A2" w:rsidRDefault="002E0B34" w:rsidP="00866FC3">
      <w:pPr>
        <w:pStyle w:val="Sraopastraipa"/>
        <w:numPr>
          <w:ilvl w:val="2"/>
          <w:numId w:val="10"/>
        </w:numPr>
        <w:spacing w:before="160"/>
        <w:jc w:val="both"/>
      </w:pPr>
      <w:r w:rsidRPr="00A841A2">
        <w:t xml:space="preserve">Kaip filtruojančią </w:t>
      </w:r>
      <w:proofErr w:type="spellStart"/>
      <w:r w:rsidRPr="00A841A2">
        <w:t>geosintetinę</w:t>
      </w:r>
      <w:proofErr w:type="spellEnd"/>
      <w:r w:rsidRPr="00A841A2">
        <w:t xml:space="preserve"> medžiagą, skirtą atskirti gruntų sluoksniams ir drenažo skaldos prizmei, naudoti neaustinę geotekstilę, pritaikytą drenažinėms sistemoms (atitinkančią LST EN 13251:2002 standarto reikalavimus).</w:t>
      </w:r>
    </w:p>
    <w:p w14:paraId="3F2EA268" w14:textId="77777777" w:rsidR="000A0ECB" w:rsidRPr="00A841A2" w:rsidRDefault="00A65353" w:rsidP="00866FC3">
      <w:pPr>
        <w:pStyle w:val="Sraopastraipa"/>
        <w:numPr>
          <w:ilvl w:val="2"/>
          <w:numId w:val="10"/>
        </w:numPr>
        <w:spacing w:before="160"/>
        <w:jc w:val="both"/>
      </w:pPr>
      <w:r w:rsidRPr="00A841A2">
        <w:t xml:space="preserve">Smėlingame grunte klojamas drenažo vamzdis su geotekstilės filtru, o molingoje žemėje – su kokoso plaušo filtru.  </w:t>
      </w:r>
    </w:p>
    <w:p w14:paraId="4D9EE2DA" w14:textId="5DFA540C" w:rsidR="00A54956" w:rsidRDefault="00E07F3D" w:rsidP="00866FC3">
      <w:pPr>
        <w:pStyle w:val="Sraopastraipa"/>
        <w:numPr>
          <w:ilvl w:val="2"/>
          <w:numId w:val="10"/>
        </w:numPr>
        <w:spacing w:before="160"/>
        <w:jc w:val="both"/>
      </w:pPr>
      <w:r w:rsidRPr="00A841A2">
        <w:t xml:space="preserve">Vamzdynų tranšėjų įrengimas turi atitikti ST 188710638.07:2004 V skyriaus VI ir VII skirsnių reikalavimus. Žemės darbai vykdomi nuo išleistuvo aukštesnio lygio link, o vamzdžiai klojami ir filtruojančios medžiagos pilamos išleistuvo link, kad į drenažą nepatektų nešvarus vanduo. Vanduo iš drenažo vamzdžių išleidžiamas į miesto lietaus kanalizaciją arba į lietaus surinkimo šulinius. Pirminiam drenažo užpylimui naudojama </w:t>
      </w:r>
      <w:proofErr w:type="spellStart"/>
      <w:r w:rsidRPr="00A841A2">
        <w:t>fr</w:t>
      </w:r>
      <w:proofErr w:type="spellEnd"/>
      <w:r w:rsidRPr="00A841A2">
        <w:t xml:space="preserve">. 8-16 mm (arba </w:t>
      </w:r>
      <w:proofErr w:type="spellStart"/>
      <w:r w:rsidRPr="00A841A2">
        <w:t>fr</w:t>
      </w:r>
      <w:proofErr w:type="spellEnd"/>
      <w:r w:rsidRPr="00A841A2">
        <w:t>. 9-16 mm) skalda.</w:t>
      </w:r>
    </w:p>
    <w:p w14:paraId="2D103C4C" w14:textId="77777777" w:rsidR="00A841A2" w:rsidRPr="00A841A2" w:rsidRDefault="00A841A2" w:rsidP="00A841A2">
      <w:pPr>
        <w:pStyle w:val="Sraopastraipa"/>
        <w:spacing w:before="160"/>
        <w:ind w:left="1224"/>
        <w:jc w:val="both"/>
      </w:pPr>
    </w:p>
    <w:p w14:paraId="17CF7AE0" w14:textId="5B4285AD" w:rsidR="00A54956" w:rsidRPr="00B55292" w:rsidRDefault="00A65353" w:rsidP="00A54956">
      <w:pPr>
        <w:pStyle w:val="Sraopastraipa"/>
        <w:numPr>
          <w:ilvl w:val="1"/>
          <w:numId w:val="10"/>
        </w:numPr>
        <w:spacing w:before="160"/>
        <w:jc w:val="both"/>
        <w:rPr>
          <w:b/>
          <w:bCs/>
        </w:rPr>
      </w:pPr>
      <w:r w:rsidRPr="00B55292">
        <w:rPr>
          <w:b/>
          <w:bCs/>
        </w:rPr>
        <w:t>Pagrindų įrengimas</w:t>
      </w:r>
      <w:r w:rsidR="00FF0FC9" w:rsidRPr="00B55292">
        <w:rPr>
          <w:b/>
          <w:bCs/>
        </w:rPr>
        <w:t>.</w:t>
      </w:r>
    </w:p>
    <w:p w14:paraId="41B3447F" w14:textId="3986F7B2" w:rsidR="000851F7" w:rsidRPr="00B55292" w:rsidRDefault="000851F7" w:rsidP="004A3DA1">
      <w:pPr>
        <w:pStyle w:val="Sraopastraipa"/>
        <w:numPr>
          <w:ilvl w:val="2"/>
          <w:numId w:val="10"/>
        </w:numPr>
        <w:spacing w:before="160"/>
        <w:jc w:val="both"/>
      </w:pPr>
      <w:r w:rsidRPr="00B55292">
        <w:t xml:space="preserve"> </w:t>
      </w:r>
      <w:r w:rsidR="004A3DA1" w:rsidRPr="00B55292">
        <w:t>Ant asfalto sluoksnio bus liejama smulkios ir stambios faktūros sportinė danga. Jeigu pasirinktos sportinės dangos gamintojo ar tiekėjo technologiniai nurodymai įrengiamai asfalto dangai skiriasi nuo šioje techninėje specifikacijoje pateiktų reikalavimų – vadovautis pasirinktos sportinės dangos gamintojo ar tiekėjo nurodymais.</w:t>
      </w:r>
    </w:p>
    <w:p w14:paraId="77BF4DA6" w14:textId="369E9AB5" w:rsidR="003C1B5F" w:rsidRPr="00B55292" w:rsidRDefault="003C1B5F" w:rsidP="003C1B5F">
      <w:pPr>
        <w:pStyle w:val="Sraopastraipa"/>
        <w:numPr>
          <w:ilvl w:val="2"/>
          <w:numId w:val="10"/>
        </w:numPr>
        <w:spacing w:before="160"/>
        <w:jc w:val="both"/>
      </w:pPr>
      <w:r w:rsidRPr="00B55292">
        <w:t>Asfalto dangos sluoksnis klojamas, kai oro temperatūra ne žemesnė kaip + 5°C, asfalto pagrindo – dangos sluoksnio – ne žemesnė kaip 0°C.</w:t>
      </w:r>
    </w:p>
    <w:p w14:paraId="1CC6A134" w14:textId="06D45EFB" w:rsidR="00AB5631" w:rsidRPr="00B55292" w:rsidRDefault="00AB5631" w:rsidP="00AB5631">
      <w:pPr>
        <w:pStyle w:val="Sraopastraipa"/>
        <w:numPr>
          <w:ilvl w:val="2"/>
          <w:numId w:val="10"/>
        </w:numPr>
        <w:spacing w:before="160"/>
        <w:jc w:val="both"/>
      </w:pPr>
      <w:r w:rsidRPr="00B55292">
        <w:t>Asfalto mišiniai turi atitikti TRA ASFALTAS 08 reikalavimus. Granuliometrinės sudėties normavimui naudojamas standarte LST EN 13043 nurodytas pagrindinis sietų komplektas ir papildomas 1-asis sietų komplektas su akučių dydžiais: 0,063; 0,125; 2,0; 5,6; 8,0; 11,2; 16,0; 22,4; 31,5; 45,0 mm.</w:t>
      </w:r>
    </w:p>
    <w:p w14:paraId="3C9C2121" w14:textId="3C9A155D" w:rsidR="00AB5631" w:rsidRPr="00B55292" w:rsidRDefault="002007EA" w:rsidP="002007EA">
      <w:pPr>
        <w:pStyle w:val="Sraopastraipa"/>
        <w:numPr>
          <w:ilvl w:val="2"/>
          <w:numId w:val="10"/>
        </w:numPr>
        <w:spacing w:before="160"/>
        <w:jc w:val="both"/>
      </w:pPr>
      <w:r w:rsidRPr="00B55292">
        <w:t>Asfalto danga yra viršutinė dangos dalis, įrengiama ant pagrindo sluoksnio arba ant kito tinkamo apatinio sluoksnio. Asfaltbetonio danga rengiama iš vieno apatinio dangos sluoksnio ir virš jo esančio viršutinio dėvimojo dangos sluoksnio. Jų paskirtis paskirstyti apkrovas ir perduoti jas apačioje esantiems pagrindų sluoksniams, nuvesti paviršinį kritulių vandenį pagal projektinius sprendinius.</w:t>
      </w:r>
    </w:p>
    <w:p w14:paraId="03F80A6B" w14:textId="042C569E" w:rsidR="00EF5E67" w:rsidRPr="00B55292" w:rsidRDefault="00EF5E67" w:rsidP="002007EA">
      <w:pPr>
        <w:pStyle w:val="Sraopastraipa"/>
        <w:numPr>
          <w:ilvl w:val="2"/>
          <w:numId w:val="10"/>
        </w:numPr>
        <w:spacing w:before="160"/>
        <w:jc w:val="both"/>
      </w:pPr>
      <w:r w:rsidRPr="00B55292">
        <w:t>Reikalavimai asfalto pagrindo-dangos sluoksnio mišinys:</w:t>
      </w:r>
    </w:p>
    <w:tbl>
      <w:tblPr>
        <w:tblStyle w:val="Lentelstinklelis"/>
        <w:tblW w:w="0" w:type="auto"/>
        <w:tblInd w:w="1224" w:type="dxa"/>
        <w:tblLook w:val="04A0" w:firstRow="1" w:lastRow="0" w:firstColumn="1" w:lastColumn="0" w:noHBand="0" w:noVBand="1"/>
      </w:tblPr>
      <w:tblGrid>
        <w:gridCol w:w="4860"/>
        <w:gridCol w:w="4763"/>
      </w:tblGrid>
      <w:tr w:rsidR="00A40CE4" w:rsidRPr="00B55292" w14:paraId="3BE5EB0E" w14:textId="77777777" w:rsidTr="002A4C79">
        <w:tc>
          <w:tcPr>
            <w:tcW w:w="4860" w:type="dxa"/>
          </w:tcPr>
          <w:p w14:paraId="32D020B1" w14:textId="0954AC06" w:rsidR="00A40CE4" w:rsidRPr="00B55292" w:rsidRDefault="00A40CE4" w:rsidP="00FD1FC4">
            <w:pPr>
              <w:pStyle w:val="Sraopastraipa"/>
              <w:ind w:left="0"/>
              <w:jc w:val="both"/>
              <w:rPr>
                <w:b/>
                <w:bCs/>
              </w:rPr>
            </w:pPr>
            <w:r w:rsidRPr="00B55292">
              <w:rPr>
                <w:b/>
                <w:bCs/>
              </w:rPr>
              <w:t>Sluoksnio savybės</w:t>
            </w:r>
          </w:p>
        </w:tc>
        <w:tc>
          <w:tcPr>
            <w:tcW w:w="4763" w:type="dxa"/>
          </w:tcPr>
          <w:p w14:paraId="7582F460" w14:textId="56606391" w:rsidR="00A40CE4" w:rsidRPr="00B55292" w:rsidRDefault="00A40CE4" w:rsidP="00FD1FC4">
            <w:pPr>
              <w:pStyle w:val="Sraopastraipa"/>
              <w:ind w:left="0"/>
              <w:jc w:val="both"/>
              <w:rPr>
                <w:b/>
                <w:bCs/>
              </w:rPr>
            </w:pPr>
            <w:r w:rsidRPr="00B55292">
              <w:rPr>
                <w:b/>
                <w:bCs/>
              </w:rPr>
              <w:t>AC 16 PD</w:t>
            </w:r>
          </w:p>
        </w:tc>
      </w:tr>
      <w:tr w:rsidR="00A40CE4" w:rsidRPr="00B55292" w14:paraId="19783D0D" w14:textId="77777777" w:rsidTr="002A4C79">
        <w:tc>
          <w:tcPr>
            <w:tcW w:w="4860" w:type="dxa"/>
          </w:tcPr>
          <w:p w14:paraId="7E774C60" w14:textId="30B274C6" w:rsidR="00A40CE4" w:rsidRPr="00B55292" w:rsidRDefault="00A40CE4" w:rsidP="00FD1FC4">
            <w:pPr>
              <w:pStyle w:val="Sraopastraipa"/>
              <w:ind w:left="0"/>
              <w:jc w:val="both"/>
            </w:pPr>
            <w:r w:rsidRPr="00B55292">
              <w:t>Sluoksnio storis, cm</w:t>
            </w:r>
          </w:p>
        </w:tc>
        <w:tc>
          <w:tcPr>
            <w:tcW w:w="4763" w:type="dxa"/>
          </w:tcPr>
          <w:p w14:paraId="41BA0C57" w14:textId="6793B75E" w:rsidR="00A40CE4" w:rsidRPr="00B55292" w:rsidRDefault="002A4C79" w:rsidP="00FD1FC4">
            <w:pPr>
              <w:pStyle w:val="Sraopastraipa"/>
              <w:ind w:left="0"/>
              <w:jc w:val="both"/>
            </w:pPr>
            <w:r>
              <w:t>8,0</w:t>
            </w:r>
          </w:p>
        </w:tc>
      </w:tr>
      <w:tr w:rsidR="00A40CE4" w:rsidRPr="00B55292" w14:paraId="47BFE0E6" w14:textId="77777777" w:rsidTr="002A4C79">
        <w:tc>
          <w:tcPr>
            <w:tcW w:w="4860" w:type="dxa"/>
          </w:tcPr>
          <w:p w14:paraId="502C0CF6" w14:textId="3EA7814E" w:rsidR="00A40CE4" w:rsidRPr="00B55292" w:rsidRDefault="001D6FFD" w:rsidP="00FD1FC4">
            <w:pPr>
              <w:pStyle w:val="Sraopastraipa"/>
              <w:ind w:left="0"/>
              <w:jc w:val="both"/>
            </w:pPr>
            <w:r w:rsidRPr="00B55292">
              <w:t>Sutankinimo laipsnis, proc.</w:t>
            </w:r>
          </w:p>
        </w:tc>
        <w:tc>
          <w:tcPr>
            <w:tcW w:w="4763" w:type="dxa"/>
          </w:tcPr>
          <w:p w14:paraId="44FA0C8A" w14:textId="7EDC3445" w:rsidR="00A40CE4" w:rsidRPr="00B55292" w:rsidRDefault="001D6FFD" w:rsidP="00FD1FC4">
            <w:pPr>
              <w:pStyle w:val="Sraopastraipa"/>
              <w:ind w:left="0"/>
              <w:jc w:val="both"/>
            </w:pPr>
            <w:r w:rsidRPr="00B55292">
              <w:t>9</w:t>
            </w:r>
            <w:r w:rsidR="00FD1FC4" w:rsidRPr="00B55292">
              <w:t>6,0</w:t>
            </w:r>
          </w:p>
        </w:tc>
      </w:tr>
      <w:tr w:rsidR="00A40CE4" w:rsidRPr="00B55292" w14:paraId="32095F27" w14:textId="77777777" w:rsidTr="002A4C79">
        <w:tc>
          <w:tcPr>
            <w:tcW w:w="4860" w:type="dxa"/>
          </w:tcPr>
          <w:p w14:paraId="2723BE6F" w14:textId="7B7F607D" w:rsidR="00A40CE4" w:rsidRPr="00B55292" w:rsidRDefault="00FD1FC4" w:rsidP="00FD1FC4">
            <w:pPr>
              <w:pStyle w:val="Sraopastraipa"/>
              <w:ind w:left="0"/>
              <w:jc w:val="both"/>
            </w:pPr>
            <w:r w:rsidRPr="00B55292">
              <w:t>Oro tuštymių kiekis tūrio %</w:t>
            </w:r>
          </w:p>
        </w:tc>
        <w:tc>
          <w:tcPr>
            <w:tcW w:w="4763" w:type="dxa"/>
          </w:tcPr>
          <w:p w14:paraId="214D6ADD" w14:textId="2AF0865B" w:rsidR="00A40CE4" w:rsidRPr="00B55292" w:rsidRDefault="00FD1FC4" w:rsidP="00FD1FC4">
            <w:pPr>
              <w:pStyle w:val="Sraopastraipa"/>
              <w:ind w:left="0"/>
              <w:jc w:val="both"/>
            </w:pPr>
            <w:r w:rsidRPr="00B55292">
              <w:t>6,0</w:t>
            </w:r>
          </w:p>
        </w:tc>
      </w:tr>
    </w:tbl>
    <w:p w14:paraId="071B89C5" w14:textId="2620E764" w:rsidR="00EF5E67" w:rsidRPr="00B55292" w:rsidRDefault="00FD1FC4" w:rsidP="002007EA">
      <w:pPr>
        <w:pStyle w:val="Sraopastraipa"/>
        <w:numPr>
          <w:ilvl w:val="2"/>
          <w:numId w:val="10"/>
        </w:numPr>
        <w:spacing w:before="160"/>
        <w:jc w:val="both"/>
      </w:pPr>
      <w:r w:rsidRPr="00B55292">
        <w:t xml:space="preserve"> </w:t>
      </w:r>
      <w:r w:rsidR="00452776" w:rsidRPr="00B55292">
        <w:t>Reikalavimai asfalto viršutiniams sluoksniui:</w:t>
      </w:r>
    </w:p>
    <w:tbl>
      <w:tblPr>
        <w:tblStyle w:val="Lentelstinklelis"/>
        <w:tblW w:w="0" w:type="auto"/>
        <w:tblInd w:w="1224" w:type="dxa"/>
        <w:tblLook w:val="04A0" w:firstRow="1" w:lastRow="0" w:firstColumn="1" w:lastColumn="0" w:noHBand="0" w:noVBand="1"/>
      </w:tblPr>
      <w:tblGrid>
        <w:gridCol w:w="4811"/>
        <w:gridCol w:w="4812"/>
      </w:tblGrid>
      <w:tr w:rsidR="00D244A8" w:rsidRPr="00B55292" w14:paraId="618AC688" w14:textId="77777777" w:rsidTr="00D244A8">
        <w:tc>
          <w:tcPr>
            <w:tcW w:w="4811" w:type="dxa"/>
          </w:tcPr>
          <w:p w14:paraId="4C64EB8F" w14:textId="45131A9D" w:rsidR="00D244A8" w:rsidRPr="00B55292" w:rsidRDefault="00D244A8" w:rsidP="00D244A8">
            <w:pPr>
              <w:pStyle w:val="Sraopastraipa"/>
              <w:ind w:left="0"/>
              <w:jc w:val="both"/>
              <w:rPr>
                <w:b/>
                <w:bCs/>
              </w:rPr>
            </w:pPr>
            <w:r w:rsidRPr="00B55292">
              <w:rPr>
                <w:b/>
                <w:bCs/>
              </w:rPr>
              <w:t>Sluoksnio savybės</w:t>
            </w:r>
          </w:p>
        </w:tc>
        <w:tc>
          <w:tcPr>
            <w:tcW w:w="4812" w:type="dxa"/>
          </w:tcPr>
          <w:p w14:paraId="56ADB878" w14:textId="1C77FB56" w:rsidR="00D244A8" w:rsidRPr="00B55292" w:rsidRDefault="00CD29F8" w:rsidP="00D244A8">
            <w:pPr>
              <w:pStyle w:val="Sraopastraipa"/>
              <w:ind w:left="0"/>
              <w:jc w:val="both"/>
              <w:rPr>
                <w:b/>
                <w:bCs/>
              </w:rPr>
            </w:pPr>
            <w:r w:rsidRPr="00B55292">
              <w:rPr>
                <w:b/>
                <w:bCs/>
              </w:rPr>
              <w:t>AC 11 VN</w:t>
            </w:r>
          </w:p>
        </w:tc>
      </w:tr>
      <w:tr w:rsidR="00D244A8" w:rsidRPr="00B55292" w14:paraId="0CBB4AB3" w14:textId="77777777" w:rsidTr="00D244A8">
        <w:tc>
          <w:tcPr>
            <w:tcW w:w="4811" w:type="dxa"/>
          </w:tcPr>
          <w:p w14:paraId="23EF41AD" w14:textId="684D6B44" w:rsidR="00D244A8" w:rsidRPr="00B55292" w:rsidRDefault="00D244A8" w:rsidP="00D244A8">
            <w:pPr>
              <w:pStyle w:val="Sraopastraipa"/>
              <w:ind w:left="0"/>
              <w:jc w:val="both"/>
            </w:pPr>
            <w:r w:rsidRPr="00B55292">
              <w:t>Sluoksnio storis, cm</w:t>
            </w:r>
          </w:p>
        </w:tc>
        <w:tc>
          <w:tcPr>
            <w:tcW w:w="4812" w:type="dxa"/>
          </w:tcPr>
          <w:p w14:paraId="2CB73D66" w14:textId="253D4449" w:rsidR="00D244A8" w:rsidRPr="00B55292" w:rsidRDefault="002A4C79" w:rsidP="00D244A8">
            <w:pPr>
              <w:pStyle w:val="Sraopastraipa"/>
              <w:ind w:left="0"/>
              <w:jc w:val="both"/>
            </w:pPr>
            <w:r>
              <w:t>4,0</w:t>
            </w:r>
          </w:p>
        </w:tc>
      </w:tr>
      <w:tr w:rsidR="00D244A8" w:rsidRPr="00B55292" w14:paraId="50775F02" w14:textId="77777777" w:rsidTr="00D244A8">
        <w:tc>
          <w:tcPr>
            <w:tcW w:w="4811" w:type="dxa"/>
          </w:tcPr>
          <w:p w14:paraId="5DD8F1C0" w14:textId="415C78CE" w:rsidR="00D244A8" w:rsidRPr="00B55292" w:rsidRDefault="00D244A8" w:rsidP="00D244A8">
            <w:pPr>
              <w:pStyle w:val="Sraopastraipa"/>
              <w:ind w:left="0"/>
              <w:jc w:val="both"/>
            </w:pPr>
            <w:r w:rsidRPr="00B55292">
              <w:t>Sutankinimo laipsnis, proc.</w:t>
            </w:r>
          </w:p>
        </w:tc>
        <w:tc>
          <w:tcPr>
            <w:tcW w:w="4812" w:type="dxa"/>
          </w:tcPr>
          <w:p w14:paraId="66BF3594" w14:textId="0D7E50BC" w:rsidR="00D244A8" w:rsidRPr="00B55292" w:rsidRDefault="00CD29F8" w:rsidP="00D244A8">
            <w:pPr>
              <w:pStyle w:val="Sraopastraipa"/>
              <w:ind w:left="0"/>
              <w:jc w:val="both"/>
            </w:pPr>
            <w:r w:rsidRPr="00B55292">
              <w:t>97,0</w:t>
            </w:r>
          </w:p>
        </w:tc>
      </w:tr>
      <w:tr w:rsidR="00D244A8" w:rsidRPr="00B55292" w14:paraId="0F1D6B42" w14:textId="77777777" w:rsidTr="00D244A8">
        <w:tc>
          <w:tcPr>
            <w:tcW w:w="4811" w:type="dxa"/>
          </w:tcPr>
          <w:p w14:paraId="0E84AD51" w14:textId="1393467D" w:rsidR="00D244A8" w:rsidRPr="00B55292" w:rsidRDefault="00D244A8" w:rsidP="00D244A8">
            <w:pPr>
              <w:pStyle w:val="Sraopastraipa"/>
              <w:ind w:left="0"/>
              <w:jc w:val="both"/>
            </w:pPr>
            <w:r w:rsidRPr="00B55292">
              <w:t>Oro tuštymių kiekis tūrio %</w:t>
            </w:r>
          </w:p>
        </w:tc>
        <w:tc>
          <w:tcPr>
            <w:tcW w:w="4812" w:type="dxa"/>
          </w:tcPr>
          <w:p w14:paraId="12F9AAE2" w14:textId="0C7BA730" w:rsidR="00D244A8" w:rsidRPr="00B55292" w:rsidRDefault="00CD29F8" w:rsidP="00D244A8">
            <w:pPr>
              <w:pStyle w:val="Sraopastraipa"/>
              <w:ind w:left="0"/>
              <w:jc w:val="both"/>
            </w:pPr>
            <w:r w:rsidRPr="00B55292">
              <w:t>5,5</w:t>
            </w:r>
          </w:p>
        </w:tc>
      </w:tr>
    </w:tbl>
    <w:p w14:paraId="26D91CE0" w14:textId="4BBA27D2" w:rsidR="00452776" w:rsidRPr="00B55292" w:rsidRDefault="006519BF" w:rsidP="002007EA">
      <w:pPr>
        <w:pStyle w:val="Sraopastraipa"/>
        <w:numPr>
          <w:ilvl w:val="2"/>
          <w:numId w:val="10"/>
        </w:numPr>
        <w:spacing w:before="160"/>
        <w:jc w:val="both"/>
      </w:pPr>
      <w:r w:rsidRPr="00B55292">
        <w:t xml:space="preserve"> Pagrindų ir asfalto dangų sluoksnių storiai ir medžiagiškumas </w:t>
      </w:r>
      <w:r w:rsidR="006C4E1D" w:rsidRPr="00B55292">
        <w:t>liejamoms dangoms</w:t>
      </w:r>
      <w:r w:rsidRPr="00B55292">
        <w:t>:</w:t>
      </w:r>
    </w:p>
    <w:p w14:paraId="715D1205" w14:textId="77777777" w:rsidR="008B106D" w:rsidRPr="00B55292" w:rsidRDefault="008B106D" w:rsidP="00611D33">
      <w:pPr>
        <w:pStyle w:val="Sraopastraipa"/>
        <w:numPr>
          <w:ilvl w:val="3"/>
          <w:numId w:val="10"/>
        </w:numPr>
        <w:tabs>
          <w:tab w:val="left" w:pos="1843"/>
        </w:tabs>
        <w:spacing w:before="160"/>
        <w:jc w:val="both"/>
      </w:pPr>
      <w:proofErr w:type="spellStart"/>
      <w:r w:rsidRPr="00B55292">
        <w:t>Dvisluoksnė</w:t>
      </w:r>
      <w:proofErr w:type="spellEnd"/>
      <w:r w:rsidRPr="00B55292">
        <w:t xml:space="preserve"> vandeniui pralaidi sintetinė danga, d=13mm:</w:t>
      </w:r>
    </w:p>
    <w:p w14:paraId="4573C705" w14:textId="045EB7C2" w:rsidR="008B106D" w:rsidRPr="00B55292" w:rsidRDefault="008B106D" w:rsidP="00611D33">
      <w:pPr>
        <w:pStyle w:val="Sraopastraipa"/>
        <w:numPr>
          <w:ilvl w:val="4"/>
          <w:numId w:val="10"/>
        </w:numPr>
        <w:tabs>
          <w:tab w:val="left" w:pos="2410"/>
        </w:tabs>
        <w:spacing w:before="160"/>
        <w:jc w:val="both"/>
      </w:pPr>
      <w:r w:rsidRPr="00B55292">
        <w:t>viršutinis sluoksnis, purškiamas d=3 mm, iš EPDM g</w:t>
      </w:r>
      <w:r w:rsidR="004249CC" w:rsidRPr="00B55292">
        <w:t>ra</w:t>
      </w:r>
      <w:r w:rsidRPr="00B55292">
        <w:t>nulių</w:t>
      </w:r>
      <w:r w:rsidR="00AD1098" w:rsidRPr="00B55292">
        <w:t>;</w:t>
      </w:r>
    </w:p>
    <w:p w14:paraId="5086DBEB" w14:textId="6E34608F" w:rsidR="00581773" w:rsidRPr="00B55292" w:rsidRDefault="008B106D" w:rsidP="00611D33">
      <w:pPr>
        <w:pStyle w:val="Sraopastraipa"/>
        <w:numPr>
          <w:ilvl w:val="4"/>
          <w:numId w:val="10"/>
        </w:numPr>
        <w:tabs>
          <w:tab w:val="left" w:pos="2410"/>
        </w:tabs>
        <w:spacing w:before="160"/>
        <w:jc w:val="both"/>
      </w:pPr>
      <w:r w:rsidRPr="00B55292">
        <w:lastRenderedPageBreak/>
        <w:t>apatinis sluoksnis, liejamas d=10 mm, iš SBR gumos granulių</w:t>
      </w:r>
      <w:r w:rsidR="00AD1098" w:rsidRPr="00B55292">
        <w:t>;</w:t>
      </w:r>
    </w:p>
    <w:p w14:paraId="41359308" w14:textId="0F5EF454" w:rsidR="00AD1098" w:rsidRPr="00B55292" w:rsidRDefault="00AD1098" w:rsidP="00611D33">
      <w:pPr>
        <w:pStyle w:val="Sraopastraipa"/>
        <w:numPr>
          <w:ilvl w:val="3"/>
          <w:numId w:val="10"/>
        </w:numPr>
        <w:tabs>
          <w:tab w:val="left" w:pos="1843"/>
        </w:tabs>
        <w:spacing w:before="160"/>
        <w:jc w:val="both"/>
      </w:pPr>
      <w:r w:rsidRPr="00B55292">
        <w:t>Asfaltas (pagrindo-dangos sluoksnio mišinys AC 16 PD) nemažiau kaip 80mm;</w:t>
      </w:r>
    </w:p>
    <w:p w14:paraId="65553B00" w14:textId="50259CB8" w:rsidR="00AD1098" w:rsidRPr="00B55292" w:rsidRDefault="00AD1098" w:rsidP="00611D33">
      <w:pPr>
        <w:pStyle w:val="Sraopastraipa"/>
        <w:numPr>
          <w:ilvl w:val="3"/>
          <w:numId w:val="10"/>
        </w:numPr>
        <w:tabs>
          <w:tab w:val="left" w:pos="1843"/>
        </w:tabs>
        <w:spacing w:before="160"/>
        <w:jc w:val="both"/>
      </w:pPr>
      <w:r w:rsidRPr="00B55292">
        <w:t xml:space="preserve">Nesurištų mineralinių medžiagų 0/45 </w:t>
      </w:r>
      <w:proofErr w:type="spellStart"/>
      <w:r w:rsidRPr="00B55292">
        <w:t>frakc</w:t>
      </w:r>
      <w:proofErr w:type="spellEnd"/>
      <w:r w:rsidRPr="00B55292">
        <w:t xml:space="preserve">. </w:t>
      </w:r>
      <w:proofErr w:type="spellStart"/>
      <w:r w:rsidRPr="00B55292">
        <w:t>pagr</w:t>
      </w:r>
      <w:proofErr w:type="spellEnd"/>
      <w:r w:rsidRPr="00B55292">
        <w:t>. sluoksnis d=150mm;</w:t>
      </w:r>
    </w:p>
    <w:p w14:paraId="115D830C" w14:textId="7BFD5E95" w:rsidR="00AD1098" w:rsidRPr="00B55292" w:rsidRDefault="00614020" w:rsidP="00611D33">
      <w:pPr>
        <w:pStyle w:val="Sraopastraipa"/>
        <w:numPr>
          <w:ilvl w:val="3"/>
          <w:numId w:val="10"/>
        </w:numPr>
        <w:tabs>
          <w:tab w:val="left" w:pos="1843"/>
        </w:tabs>
        <w:spacing w:before="160"/>
        <w:jc w:val="both"/>
      </w:pPr>
      <w:r w:rsidRPr="00B55292">
        <w:t>Apsauginis šalčiui atsparus sluoksnis – smėlio žvyro mišinys d=270mm</w:t>
      </w:r>
      <w:r w:rsidR="00EF70ED" w:rsidRPr="00B55292">
        <w:t>;</w:t>
      </w:r>
    </w:p>
    <w:p w14:paraId="00E3131C" w14:textId="1A411F5A" w:rsidR="00F35E09" w:rsidRPr="00B55292" w:rsidRDefault="00F35E09" w:rsidP="00611D33">
      <w:pPr>
        <w:pStyle w:val="Sraopastraipa"/>
        <w:numPr>
          <w:ilvl w:val="3"/>
          <w:numId w:val="10"/>
        </w:numPr>
        <w:tabs>
          <w:tab w:val="left" w:pos="1843"/>
        </w:tabs>
        <w:spacing w:before="160"/>
        <w:jc w:val="both"/>
      </w:pPr>
      <w:r w:rsidRPr="00B55292">
        <w:t>Sutankintas esamas gruntas.</w:t>
      </w:r>
    </w:p>
    <w:p w14:paraId="5517E465" w14:textId="3F90BE91" w:rsidR="00443817" w:rsidRPr="00B55292" w:rsidRDefault="006C4E1D" w:rsidP="00611D33">
      <w:pPr>
        <w:pStyle w:val="Sraopastraipa"/>
        <w:numPr>
          <w:ilvl w:val="2"/>
          <w:numId w:val="10"/>
        </w:numPr>
        <w:tabs>
          <w:tab w:val="left" w:pos="1843"/>
        </w:tabs>
        <w:spacing w:before="160"/>
        <w:jc w:val="both"/>
      </w:pPr>
      <w:r w:rsidRPr="00B55292">
        <w:t xml:space="preserve"> Pagrindų ir asfalto dangų sluoksnių storiai ir medžiagiškumas futbolo aikštei:</w:t>
      </w:r>
    </w:p>
    <w:p w14:paraId="2A75DCBE" w14:textId="5075C84C" w:rsidR="00F35E09" w:rsidRPr="00B55292" w:rsidRDefault="004249CC" w:rsidP="00611D33">
      <w:pPr>
        <w:pStyle w:val="Sraopastraipa"/>
        <w:numPr>
          <w:ilvl w:val="3"/>
          <w:numId w:val="10"/>
        </w:numPr>
        <w:tabs>
          <w:tab w:val="left" w:pos="1843"/>
        </w:tabs>
        <w:spacing w:before="160"/>
        <w:jc w:val="both"/>
      </w:pPr>
      <w:r w:rsidRPr="00B55292">
        <w:t xml:space="preserve">Dirbtinės žolės danga. </w:t>
      </w:r>
      <w:proofErr w:type="spellStart"/>
      <w:r w:rsidRPr="00B55292">
        <w:t>Sl</w:t>
      </w:r>
      <w:proofErr w:type="spellEnd"/>
      <w:r w:rsidRPr="00B55292">
        <w:t xml:space="preserve"> storis 52mm;</w:t>
      </w:r>
    </w:p>
    <w:p w14:paraId="638410D0" w14:textId="419B6302" w:rsidR="004249CC" w:rsidRPr="00B55292" w:rsidRDefault="004249CC" w:rsidP="00611D33">
      <w:pPr>
        <w:pStyle w:val="Sraopastraipa"/>
        <w:numPr>
          <w:ilvl w:val="3"/>
          <w:numId w:val="10"/>
        </w:numPr>
        <w:tabs>
          <w:tab w:val="left" w:pos="1843"/>
        </w:tabs>
        <w:spacing w:before="160"/>
        <w:jc w:val="both"/>
      </w:pPr>
      <w:r w:rsidRPr="00B55292">
        <w:t>Amortizuojantis elastinis sluoksnis iš liejamų SBR gumos granulių;</w:t>
      </w:r>
    </w:p>
    <w:p w14:paraId="77B1175B" w14:textId="37702A35" w:rsidR="004249CC" w:rsidRPr="00B55292" w:rsidRDefault="0039212A" w:rsidP="00611D33">
      <w:pPr>
        <w:pStyle w:val="Sraopastraipa"/>
        <w:numPr>
          <w:ilvl w:val="3"/>
          <w:numId w:val="10"/>
        </w:numPr>
        <w:tabs>
          <w:tab w:val="left" w:pos="1843"/>
        </w:tabs>
        <w:spacing w:before="160"/>
        <w:jc w:val="both"/>
      </w:pPr>
      <w:r w:rsidRPr="00B55292">
        <w:t xml:space="preserve">Išlyginamasis skaldos atsijų sluoksnis. </w:t>
      </w:r>
      <w:proofErr w:type="spellStart"/>
      <w:r w:rsidRPr="00B55292">
        <w:t>Sl</w:t>
      </w:r>
      <w:proofErr w:type="spellEnd"/>
      <w:r w:rsidRPr="00B55292">
        <w:t xml:space="preserve"> storis 50mm;</w:t>
      </w:r>
    </w:p>
    <w:p w14:paraId="34FE15F1" w14:textId="0C6A59DA" w:rsidR="0039212A" w:rsidRPr="00B55292" w:rsidRDefault="0039212A" w:rsidP="00611D33">
      <w:pPr>
        <w:pStyle w:val="Sraopastraipa"/>
        <w:numPr>
          <w:ilvl w:val="3"/>
          <w:numId w:val="10"/>
        </w:numPr>
        <w:tabs>
          <w:tab w:val="left" w:pos="1843"/>
        </w:tabs>
        <w:spacing w:before="160"/>
        <w:jc w:val="both"/>
      </w:pPr>
      <w:r w:rsidRPr="00B55292">
        <w:t xml:space="preserve">Dolomito skaldos pagrindo sluoksnis. </w:t>
      </w:r>
      <w:proofErr w:type="spellStart"/>
      <w:r w:rsidRPr="00B55292">
        <w:t>Sl</w:t>
      </w:r>
      <w:proofErr w:type="spellEnd"/>
      <w:r w:rsidRPr="00B55292">
        <w:t xml:space="preserve"> storis 200mm;</w:t>
      </w:r>
    </w:p>
    <w:p w14:paraId="62D007E0" w14:textId="69C32EC3" w:rsidR="0039212A" w:rsidRPr="00B55292" w:rsidRDefault="0039212A" w:rsidP="00611D33">
      <w:pPr>
        <w:pStyle w:val="Sraopastraipa"/>
        <w:numPr>
          <w:ilvl w:val="3"/>
          <w:numId w:val="10"/>
        </w:numPr>
        <w:tabs>
          <w:tab w:val="left" w:pos="1843"/>
        </w:tabs>
        <w:spacing w:before="160"/>
        <w:jc w:val="both"/>
      </w:pPr>
      <w:r w:rsidRPr="00B55292">
        <w:t xml:space="preserve">Apsauginis šalčiui atsparus smėlio sluoksnis. </w:t>
      </w:r>
      <w:proofErr w:type="spellStart"/>
      <w:r w:rsidRPr="00B55292">
        <w:t>Sl</w:t>
      </w:r>
      <w:proofErr w:type="spellEnd"/>
      <w:r w:rsidRPr="00B55292">
        <w:t xml:space="preserve"> storis 400mm;</w:t>
      </w:r>
    </w:p>
    <w:p w14:paraId="2F2517CE" w14:textId="5566FA6A" w:rsidR="0039212A" w:rsidRPr="00B55292" w:rsidRDefault="00443817" w:rsidP="00611D33">
      <w:pPr>
        <w:pStyle w:val="Sraopastraipa"/>
        <w:numPr>
          <w:ilvl w:val="3"/>
          <w:numId w:val="10"/>
        </w:numPr>
        <w:tabs>
          <w:tab w:val="left" w:pos="1843"/>
        </w:tabs>
        <w:spacing w:before="160"/>
        <w:jc w:val="both"/>
      </w:pPr>
      <w:r w:rsidRPr="00B55292">
        <w:t>Sutankintas esamas gruntas.</w:t>
      </w:r>
    </w:p>
    <w:p w14:paraId="03898C69" w14:textId="128C8782" w:rsidR="00217B89" w:rsidRPr="00B55292" w:rsidRDefault="00217B89" w:rsidP="001F38FC">
      <w:pPr>
        <w:pStyle w:val="Sraopastraipa"/>
        <w:numPr>
          <w:ilvl w:val="2"/>
          <w:numId w:val="10"/>
        </w:numPr>
        <w:tabs>
          <w:tab w:val="left" w:pos="1843"/>
        </w:tabs>
        <w:spacing w:before="160"/>
        <w:jc w:val="both"/>
      </w:pPr>
      <w:r w:rsidRPr="00B55292">
        <w:t>Kai danga klojama keliais sluoksniais, atskirų sluoksnių skersines siūles reikia perdengti bent 20 cm. Tai galioja ir išilginėms siūlėms. Dangos sluoksnių siūlės turi būti tiesios. Viršutinių dėvimųjų sluoksnių išilginės siūlės priderinamos prie ašinės linijos.</w:t>
      </w:r>
      <w:r w:rsidR="001F38FC" w:rsidRPr="00B55292">
        <w:t xml:space="preserve"> Įrengiant sluoksnį keliomis juostomis, išilginės siūlės turi būti sujungiamos tolygiai ir patikimai. Jei prie atvėsusios asfaltbetonio dangos sluoksnio juostos klojama kita juosta, tuomet atvėsusios sluoksnio juostos šoninis paviršius tolygiai sutepamas rišamąja medžiaga. Po to kruopščiai prijungiamas po pertraukos klojamas sluoksnis.</w:t>
      </w:r>
    </w:p>
    <w:p w14:paraId="503AE6E2" w14:textId="76DED740" w:rsidR="00492161" w:rsidRPr="00B55292" w:rsidRDefault="00492161" w:rsidP="00492161">
      <w:pPr>
        <w:pStyle w:val="Sraopastraipa"/>
        <w:numPr>
          <w:ilvl w:val="2"/>
          <w:numId w:val="10"/>
        </w:numPr>
        <w:tabs>
          <w:tab w:val="left" w:pos="1418"/>
        </w:tabs>
        <w:spacing w:before="160"/>
        <w:jc w:val="both"/>
      </w:pPr>
      <w:r w:rsidRPr="00B55292">
        <w:t>Asfalto dangos sluoksniai turi atitikti ĮT ASFALTAS 08 reikalavimus.</w:t>
      </w:r>
      <w:r w:rsidR="00E47BAD" w:rsidRPr="00B55292">
        <w:t xml:space="preserve"> Leistini nuokrypiai:</w:t>
      </w:r>
    </w:p>
    <w:p w14:paraId="7EB840D8" w14:textId="264CF2B1" w:rsidR="00492161" w:rsidRPr="00B55292" w:rsidRDefault="00492161" w:rsidP="004D0825">
      <w:pPr>
        <w:pStyle w:val="Sraopastraipa"/>
        <w:numPr>
          <w:ilvl w:val="3"/>
          <w:numId w:val="10"/>
        </w:numPr>
        <w:tabs>
          <w:tab w:val="left" w:pos="1985"/>
        </w:tabs>
        <w:spacing w:before="160"/>
        <w:jc w:val="both"/>
      </w:pPr>
      <w:r w:rsidRPr="00B55292">
        <w:t xml:space="preserve">Dangos plotis ± </w:t>
      </w:r>
      <w:r w:rsidR="002A4C79">
        <w:t>2</w:t>
      </w:r>
      <w:r w:rsidRPr="00B55292">
        <w:t xml:space="preserve"> cm.</w:t>
      </w:r>
    </w:p>
    <w:p w14:paraId="7D9C8903" w14:textId="77777777" w:rsidR="00492161" w:rsidRPr="00B55292" w:rsidRDefault="00492161" w:rsidP="004D0825">
      <w:pPr>
        <w:pStyle w:val="Sraopastraipa"/>
        <w:numPr>
          <w:ilvl w:val="3"/>
          <w:numId w:val="10"/>
        </w:numPr>
        <w:tabs>
          <w:tab w:val="left" w:pos="1985"/>
        </w:tabs>
        <w:spacing w:before="160"/>
        <w:jc w:val="both"/>
      </w:pPr>
      <w:r w:rsidRPr="00B55292">
        <w:t>Dangos skersinis nuolydis ± 0,5 cm.</w:t>
      </w:r>
    </w:p>
    <w:p w14:paraId="57CE5356" w14:textId="763FAE93" w:rsidR="00492161" w:rsidRPr="00B55292" w:rsidRDefault="00492161" w:rsidP="004D0825">
      <w:pPr>
        <w:pStyle w:val="Sraopastraipa"/>
        <w:numPr>
          <w:ilvl w:val="3"/>
          <w:numId w:val="10"/>
        </w:numPr>
        <w:tabs>
          <w:tab w:val="left" w:pos="1985"/>
        </w:tabs>
        <w:spacing w:before="160"/>
        <w:jc w:val="both"/>
      </w:pPr>
      <w:r w:rsidRPr="00B55292">
        <w:t>Dangos lygumas</w:t>
      </w:r>
      <w:r w:rsidR="004D0825" w:rsidRPr="00B55292">
        <w:t xml:space="preserve"> </w:t>
      </w:r>
      <w:r w:rsidRPr="00B55292">
        <w:t>- maksimalus plyšys po 4 m ilgio liniuote ≤ 6 mm;</w:t>
      </w:r>
    </w:p>
    <w:p w14:paraId="75D7D5A5" w14:textId="54D95ADC" w:rsidR="00492161" w:rsidRPr="00B55292" w:rsidRDefault="00492161" w:rsidP="004D0825">
      <w:pPr>
        <w:pStyle w:val="Sraopastraipa"/>
        <w:numPr>
          <w:ilvl w:val="3"/>
          <w:numId w:val="10"/>
        </w:numPr>
        <w:tabs>
          <w:tab w:val="left" w:pos="1985"/>
        </w:tabs>
        <w:spacing w:before="160"/>
        <w:jc w:val="both"/>
      </w:pPr>
      <w:r w:rsidRPr="00B55292">
        <w:t>Dangos sutankinimo koeficientas ≥ 0,9</w:t>
      </w:r>
      <w:r w:rsidR="004D0825" w:rsidRPr="00B55292">
        <w:t>6</w:t>
      </w:r>
      <w:r w:rsidRPr="00B55292">
        <w:t>.</w:t>
      </w:r>
    </w:p>
    <w:p w14:paraId="7219A1F0" w14:textId="62E5FF2E" w:rsidR="00492161" w:rsidRDefault="00492161" w:rsidP="004D0825">
      <w:pPr>
        <w:pStyle w:val="Sraopastraipa"/>
        <w:numPr>
          <w:ilvl w:val="3"/>
          <w:numId w:val="10"/>
        </w:numPr>
        <w:tabs>
          <w:tab w:val="left" w:pos="1985"/>
        </w:tabs>
        <w:spacing w:before="160"/>
        <w:jc w:val="both"/>
      </w:pPr>
      <w:r w:rsidRPr="00B55292">
        <w:t>Bendras paklotos asfaltbetonio dangos storio nuokrypis negali būti daugiau kaip 5 %</w:t>
      </w:r>
      <w:r w:rsidR="00A841A2">
        <w:t>.</w:t>
      </w:r>
    </w:p>
    <w:p w14:paraId="198A3426" w14:textId="77777777" w:rsidR="00A841A2" w:rsidRPr="00B55292" w:rsidRDefault="00A841A2" w:rsidP="00A841A2">
      <w:pPr>
        <w:pStyle w:val="Sraopastraipa"/>
        <w:tabs>
          <w:tab w:val="left" w:pos="1985"/>
        </w:tabs>
        <w:spacing w:before="160"/>
        <w:ind w:left="1728"/>
        <w:jc w:val="both"/>
      </w:pPr>
    </w:p>
    <w:p w14:paraId="4D78ACA1" w14:textId="0E416483" w:rsidR="00E31FD2" w:rsidRPr="00B55292" w:rsidRDefault="00A65353" w:rsidP="00E31FD2">
      <w:pPr>
        <w:pStyle w:val="Sraopastraipa"/>
        <w:numPr>
          <w:ilvl w:val="1"/>
          <w:numId w:val="10"/>
        </w:numPr>
        <w:spacing w:before="160"/>
        <w:jc w:val="both"/>
        <w:rPr>
          <w:b/>
          <w:bCs/>
        </w:rPr>
      </w:pPr>
      <w:r w:rsidRPr="00B55292">
        <w:rPr>
          <w:b/>
          <w:bCs/>
        </w:rPr>
        <w:t>Futbolo aikštės dirbtinė</w:t>
      </w:r>
      <w:r w:rsidR="00DC3AA8" w:rsidRPr="00B55292">
        <w:rPr>
          <w:b/>
          <w:bCs/>
        </w:rPr>
        <w:t xml:space="preserve"> danga</w:t>
      </w:r>
      <w:r w:rsidR="00FF0FC9" w:rsidRPr="00B55292">
        <w:rPr>
          <w:b/>
          <w:bCs/>
        </w:rPr>
        <w:t>.</w:t>
      </w:r>
    </w:p>
    <w:p w14:paraId="74669F73" w14:textId="4A2FC90F" w:rsidR="00F077A4" w:rsidRPr="00B55292" w:rsidRDefault="00E77F97" w:rsidP="00F077A4">
      <w:pPr>
        <w:pStyle w:val="Sraopastraipa"/>
        <w:numPr>
          <w:ilvl w:val="2"/>
          <w:numId w:val="10"/>
        </w:numPr>
        <w:spacing w:before="160"/>
        <w:jc w:val="both"/>
      </w:pPr>
      <w:r w:rsidRPr="00B55292">
        <w:t xml:space="preserve"> </w:t>
      </w:r>
      <w:r w:rsidR="00F077A4" w:rsidRPr="00B55292">
        <w:t>Sintetinė veja turi tenkinti FIFA (Tarptautinės futbolo federacijos) 1 ir 2 žvaigždučių futbolo aikštelėms keliamus kokybės reikalavimus dangai (sertifikuota). Dėl sintetinės vejos pagaminimo ir įrengimo technologijos, t. y. smėlio ir gumos užpildo, vejos plaušai lieka gražūs, tiesūs. Rungtynių metu žaidėjai nejaučia skirtumo bėgiojant sintetine veja, kamuolio riedėjimas sintetine veja turi prilygti natūraliai. Sintetinė veja turi būti atspari ultravioletiniams spinduliams.</w:t>
      </w:r>
    </w:p>
    <w:p w14:paraId="447AF26E" w14:textId="1CE35E6A" w:rsidR="00F077A4" w:rsidRPr="00B55292" w:rsidRDefault="00D20AD1" w:rsidP="00F077A4">
      <w:pPr>
        <w:pStyle w:val="Sraopastraipa"/>
        <w:numPr>
          <w:ilvl w:val="2"/>
          <w:numId w:val="10"/>
        </w:numPr>
        <w:spacing w:before="160"/>
        <w:jc w:val="both"/>
      </w:pPr>
      <w:r w:rsidRPr="00B55292">
        <w:t xml:space="preserve"> Po futbolo aikšte įrengiamas futbolo aikštės drenažas.</w:t>
      </w:r>
    </w:p>
    <w:p w14:paraId="64256009" w14:textId="67F1FDB7" w:rsidR="00D20AD1" w:rsidRPr="00B55292" w:rsidRDefault="00D20AD1" w:rsidP="00D20AD1">
      <w:pPr>
        <w:pStyle w:val="Sraopastraipa"/>
        <w:numPr>
          <w:ilvl w:val="2"/>
          <w:numId w:val="10"/>
        </w:numPr>
        <w:spacing w:before="160"/>
        <w:jc w:val="both"/>
      </w:pPr>
      <w:r w:rsidRPr="00B55292">
        <w:t xml:space="preserve"> Po įrengiamais sluoksniais – sutankintas gruntas. Ant sutankinto grunto įrengiamas apsauginis šalčiui atsparus sluoksnis, 400 mm storio, Ev2 ≥ 45 </w:t>
      </w:r>
      <w:proofErr w:type="spellStart"/>
      <w:r w:rsidRPr="00B55292">
        <w:t>MPa</w:t>
      </w:r>
      <w:proofErr w:type="spellEnd"/>
      <w:r w:rsidRPr="00B55292">
        <w:t xml:space="preserve">. Sekantys sluoksniai – dolomito skaldos </w:t>
      </w:r>
      <w:proofErr w:type="spellStart"/>
      <w:r w:rsidRPr="00B55292">
        <w:t>fr</w:t>
      </w:r>
      <w:proofErr w:type="spellEnd"/>
      <w:r w:rsidRPr="00B55292">
        <w:t>.</w:t>
      </w:r>
      <w:r w:rsidR="00EA6A00" w:rsidRPr="00B55292">
        <w:t xml:space="preserve"> </w:t>
      </w:r>
      <w:r w:rsidRPr="00B55292">
        <w:t xml:space="preserve">4/63, 200 mm storio Ev2 ≥ 80 </w:t>
      </w:r>
      <w:proofErr w:type="spellStart"/>
      <w:r w:rsidRPr="00B55292">
        <w:t>MPa</w:t>
      </w:r>
      <w:proofErr w:type="spellEnd"/>
      <w:r w:rsidRPr="00B55292">
        <w:t xml:space="preserve"> sluoksnis, išlyginamasis sutankintas skaldos atsijų </w:t>
      </w:r>
      <w:proofErr w:type="spellStart"/>
      <w:r w:rsidRPr="00B55292">
        <w:t>fr</w:t>
      </w:r>
      <w:proofErr w:type="spellEnd"/>
      <w:r w:rsidRPr="00B55292">
        <w:t>. 0/8 mm sluoksnis 50 mm,</w:t>
      </w:r>
      <w:r w:rsidR="00EA6A00" w:rsidRPr="00B55292">
        <w:t xml:space="preserve"> </w:t>
      </w:r>
      <w:r w:rsidRPr="00B55292">
        <w:t>elastinis paklotas 20 mm (pakloto savybės, tipas ir storis parenkamas pagal pasirinktos dirbtin</w:t>
      </w:r>
      <w:r w:rsidR="00EA6A00" w:rsidRPr="00B55292">
        <w:t>ė</w:t>
      </w:r>
      <w:r w:rsidRPr="00B55292">
        <w:t>s žolės gamintojo ar</w:t>
      </w:r>
      <w:r w:rsidR="00EA6A00" w:rsidRPr="00B55292">
        <w:t xml:space="preserve"> </w:t>
      </w:r>
      <w:r w:rsidRPr="00B55292">
        <w:t>tiekėjo nurodymus). Elastinį paklotą galima įrengti iš liejamų SBR gumos granulių ir rišiklio mišinio (sprendinį</w:t>
      </w:r>
      <w:r w:rsidR="00EA6A00" w:rsidRPr="00B55292">
        <w:t xml:space="preserve"> </w:t>
      </w:r>
      <w:r w:rsidRPr="00B55292">
        <w:t xml:space="preserve">suderinti su </w:t>
      </w:r>
      <w:r w:rsidR="00EA6A00" w:rsidRPr="00B55292">
        <w:t>Užsakovu</w:t>
      </w:r>
      <w:r w:rsidRPr="00B55292">
        <w:t>)</w:t>
      </w:r>
      <w:r w:rsidR="00EA6A00" w:rsidRPr="00B55292">
        <w:t>.</w:t>
      </w:r>
    </w:p>
    <w:p w14:paraId="52936334" w14:textId="0C08D714" w:rsidR="00185D41" w:rsidRPr="00B55292" w:rsidRDefault="00E77F97" w:rsidP="00185D41">
      <w:pPr>
        <w:pStyle w:val="Sraopastraipa"/>
        <w:numPr>
          <w:ilvl w:val="2"/>
          <w:numId w:val="10"/>
        </w:numPr>
        <w:spacing w:before="160"/>
        <w:jc w:val="both"/>
      </w:pPr>
      <w:r w:rsidRPr="00B55292">
        <w:t xml:space="preserve"> </w:t>
      </w:r>
      <w:r w:rsidR="00185D41" w:rsidRPr="00B55292">
        <w:t>Jeigu pasirinktos dirbtinės žolės gamintojas ar tiekėjas rekomenduoja įrengti skirtingus sluoksnių storius ir tipus negu nurodyta šioje techninėje specifikacijoje, vadovautis gamintojo ar tiekėjo nurodymais.</w:t>
      </w:r>
    </w:p>
    <w:p w14:paraId="6D97FD20" w14:textId="689A4616" w:rsidR="00185D41" w:rsidRPr="00B55292" w:rsidRDefault="00222217" w:rsidP="00222217">
      <w:pPr>
        <w:pStyle w:val="Sraopastraipa"/>
        <w:numPr>
          <w:ilvl w:val="2"/>
          <w:numId w:val="10"/>
        </w:numPr>
        <w:spacing w:before="160"/>
        <w:jc w:val="both"/>
      </w:pPr>
      <w:r w:rsidRPr="00B55292">
        <w:t xml:space="preserve"> Futbolo aikštelė apjuosiama betoniniais bortais. Dirbtinė veja ties </w:t>
      </w:r>
      <w:proofErr w:type="spellStart"/>
      <w:r w:rsidRPr="00B55292">
        <w:t>borteliais</w:t>
      </w:r>
      <w:proofErr w:type="spellEnd"/>
      <w:r w:rsidRPr="00B55292">
        <w:t xml:space="preserve"> įrengiama pagal gaminio gamintojo ar tiekėjo rekomendacijas.</w:t>
      </w:r>
      <w:r w:rsidR="0066029E" w:rsidRPr="00B55292">
        <w:t xml:space="preserve"> Kur galima, išsaugomi esami bortai.</w:t>
      </w:r>
    </w:p>
    <w:p w14:paraId="2306F365" w14:textId="7BBCDB4B" w:rsidR="00DD71C8" w:rsidRPr="00B55292" w:rsidRDefault="00DD71C8" w:rsidP="00DD71C8">
      <w:pPr>
        <w:pStyle w:val="Sraopastraipa"/>
        <w:numPr>
          <w:ilvl w:val="2"/>
          <w:numId w:val="10"/>
        </w:numPr>
        <w:spacing w:before="160"/>
        <w:jc w:val="both"/>
      </w:pPr>
      <w:r w:rsidRPr="00B55292">
        <w:t xml:space="preserve"> Dirbtinė futbolo aikštės danga turi būti naudojama su SBR granulėmis ir kvarciniu smėliu (kiekis parenkamas pagal gaminio gamintojo ar tiekėjo nurodymus konkrečiai dangai).</w:t>
      </w:r>
    </w:p>
    <w:p w14:paraId="7D352160" w14:textId="13A069D5" w:rsidR="00E77F97" w:rsidRPr="00B55292" w:rsidRDefault="00E77F97" w:rsidP="00DD71C8">
      <w:pPr>
        <w:pStyle w:val="Sraopastraipa"/>
        <w:numPr>
          <w:ilvl w:val="2"/>
          <w:numId w:val="10"/>
        </w:numPr>
        <w:spacing w:before="160"/>
        <w:jc w:val="both"/>
      </w:pPr>
      <w:r w:rsidRPr="00B55292">
        <w:lastRenderedPageBreak/>
        <w:t xml:space="preserve"> Futbolo aikštės dangos charakteristikos:</w:t>
      </w:r>
    </w:p>
    <w:tbl>
      <w:tblPr>
        <w:tblStyle w:val="Lentelstinklelis"/>
        <w:tblW w:w="0" w:type="auto"/>
        <w:tblInd w:w="1224" w:type="dxa"/>
        <w:tblLook w:val="04A0" w:firstRow="1" w:lastRow="0" w:firstColumn="1" w:lastColumn="0" w:noHBand="0" w:noVBand="1"/>
      </w:tblPr>
      <w:tblGrid>
        <w:gridCol w:w="4761"/>
        <w:gridCol w:w="4862"/>
      </w:tblGrid>
      <w:tr w:rsidR="00E77F97" w:rsidRPr="00B55292" w14:paraId="3D898659" w14:textId="77777777" w:rsidTr="00E85618">
        <w:tc>
          <w:tcPr>
            <w:tcW w:w="4761" w:type="dxa"/>
          </w:tcPr>
          <w:p w14:paraId="2D24F006" w14:textId="6314FC49" w:rsidR="00E77F97" w:rsidRPr="00B55292" w:rsidRDefault="00E77F97" w:rsidP="00E77F97">
            <w:pPr>
              <w:pStyle w:val="Sraopastraipa"/>
              <w:ind w:left="0"/>
              <w:jc w:val="both"/>
              <w:rPr>
                <w:b/>
                <w:bCs/>
              </w:rPr>
            </w:pPr>
            <w:r w:rsidRPr="00B55292">
              <w:rPr>
                <w:b/>
                <w:bCs/>
              </w:rPr>
              <w:t>Pritaikymo sritis</w:t>
            </w:r>
          </w:p>
        </w:tc>
        <w:tc>
          <w:tcPr>
            <w:tcW w:w="4862" w:type="dxa"/>
          </w:tcPr>
          <w:p w14:paraId="7D18DAA9" w14:textId="218C7C41" w:rsidR="00E77F97" w:rsidRPr="00B55292" w:rsidRDefault="00AC437F" w:rsidP="00AC437F">
            <w:pPr>
              <w:pStyle w:val="Sraopastraipa"/>
              <w:ind w:left="0"/>
              <w:jc w:val="center"/>
            </w:pPr>
            <w:r w:rsidRPr="00B55292">
              <w:t>Futbolas</w:t>
            </w:r>
          </w:p>
        </w:tc>
      </w:tr>
      <w:tr w:rsidR="00E77F97" w:rsidRPr="00B55292" w14:paraId="5298EB82" w14:textId="77777777" w:rsidTr="00E85618">
        <w:tc>
          <w:tcPr>
            <w:tcW w:w="4761" w:type="dxa"/>
          </w:tcPr>
          <w:p w14:paraId="5FF3CF09" w14:textId="0EE454FF" w:rsidR="00E77F97" w:rsidRPr="00B55292" w:rsidRDefault="00AC437F" w:rsidP="00E77F97">
            <w:pPr>
              <w:pStyle w:val="Sraopastraipa"/>
              <w:ind w:left="0"/>
              <w:jc w:val="both"/>
            </w:pPr>
            <w:r w:rsidRPr="00B55292">
              <w:t>Pluoštas</w:t>
            </w:r>
          </w:p>
        </w:tc>
        <w:tc>
          <w:tcPr>
            <w:tcW w:w="4862" w:type="dxa"/>
          </w:tcPr>
          <w:p w14:paraId="275A69C8" w14:textId="33EDF72E" w:rsidR="00E77F97" w:rsidRPr="00B55292" w:rsidRDefault="00AC437F" w:rsidP="00AC437F">
            <w:pPr>
              <w:jc w:val="center"/>
            </w:pPr>
            <w:r w:rsidRPr="00B55292">
              <w:t xml:space="preserve">Polietilenas, UV stabilizuotas, tiesus, 100% </w:t>
            </w:r>
            <w:proofErr w:type="spellStart"/>
            <w:r w:rsidRPr="00B55292">
              <w:t>monofilamentinis</w:t>
            </w:r>
            <w:proofErr w:type="spellEnd"/>
            <w:r w:rsidRPr="00B55292">
              <w:t xml:space="preserve">, pluošto storis: 300 µm. 12.000 </w:t>
            </w:r>
            <w:proofErr w:type="spellStart"/>
            <w:r w:rsidRPr="00B55292">
              <w:t>dtex</w:t>
            </w:r>
            <w:proofErr w:type="spellEnd"/>
            <w:r w:rsidRPr="00B55292">
              <w:t xml:space="preserve">/6 </w:t>
            </w:r>
            <w:proofErr w:type="spellStart"/>
            <w:r w:rsidRPr="00B55292">
              <w:t>monofilamentai</w:t>
            </w:r>
            <w:proofErr w:type="spellEnd"/>
          </w:p>
        </w:tc>
      </w:tr>
      <w:tr w:rsidR="00E77F97" w:rsidRPr="00B55292" w14:paraId="568028A3" w14:textId="77777777" w:rsidTr="00E85618">
        <w:tc>
          <w:tcPr>
            <w:tcW w:w="4761" w:type="dxa"/>
          </w:tcPr>
          <w:p w14:paraId="4F8FA980" w14:textId="40277AF6" w:rsidR="00E77F97" w:rsidRPr="00B55292" w:rsidRDefault="00AC437F" w:rsidP="00E77F97">
            <w:pPr>
              <w:pStyle w:val="Sraopastraipa"/>
              <w:ind w:left="0"/>
              <w:jc w:val="both"/>
            </w:pPr>
            <w:r w:rsidRPr="00B55292">
              <w:t>Audimo metodika</w:t>
            </w:r>
          </w:p>
        </w:tc>
        <w:tc>
          <w:tcPr>
            <w:tcW w:w="4862" w:type="dxa"/>
          </w:tcPr>
          <w:p w14:paraId="55667415" w14:textId="22013949" w:rsidR="00E77F97" w:rsidRPr="00B55292" w:rsidRDefault="00AC437F" w:rsidP="00AC437F">
            <w:pPr>
              <w:pStyle w:val="Sraopastraipa"/>
              <w:ind w:left="0"/>
              <w:jc w:val="center"/>
            </w:pPr>
            <w:r w:rsidRPr="00B55292">
              <w:t>Linijinis dygsniavimas</w:t>
            </w:r>
          </w:p>
        </w:tc>
      </w:tr>
      <w:tr w:rsidR="00E77F97" w:rsidRPr="00B55292" w14:paraId="61DD4AEF" w14:textId="77777777" w:rsidTr="00E85618">
        <w:tc>
          <w:tcPr>
            <w:tcW w:w="4761" w:type="dxa"/>
          </w:tcPr>
          <w:p w14:paraId="0DA3DB58" w14:textId="21D176AA" w:rsidR="00E77F97" w:rsidRPr="00B55292" w:rsidRDefault="00AC437F" w:rsidP="00E77F97">
            <w:pPr>
              <w:pStyle w:val="Sraopastraipa"/>
              <w:ind w:left="0"/>
              <w:jc w:val="both"/>
            </w:pPr>
            <w:r w:rsidRPr="00B55292">
              <w:t>Matuoklis</w:t>
            </w:r>
          </w:p>
        </w:tc>
        <w:tc>
          <w:tcPr>
            <w:tcW w:w="4862" w:type="dxa"/>
          </w:tcPr>
          <w:p w14:paraId="6222888C" w14:textId="1A34C30A" w:rsidR="00E77F97" w:rsidRPr="00B55292" w:rsidRDefault="00AC437F" w:rsidP="00AC437F">
            <w:pPr>
              <w:pStyle w:val="Sraopastraipa"/>
              <w:ind w:left="0"/>
              <w:jc w:val="center"/>
            </w:pPr>
            <w:r w:rsidRPr="00B55292">
              <w:t>5/8 colio</w:t>
            </w:r>
          </w:p>
        </w:tc>
      </w:tr>
      <w:tr w:rsidR="00E77F97" w:rsidRPr="00B55292" w14:paraId="7517C99F" w14:textId="77777777" w:rsidTr="00E85618">
        <w:tc>
          <w:tcPr>
            <w:tcW w:w="4761" w:type="dxa"/>
          </w:tcPr>
          <w:p w14:paraId="01909822" w14:textId="2B0C36B1" w:rsidR="00E77F97" w:rsidRPr="00B55292" w:rsidRDefault="00E85618" w:rsidP="00E77F97">
            <w:pPr>
              <w:pStyle w:val="Sraopastraipa"/>
              <w:ind w:left="0"/>
              <w:jc w:val="both"/>
            </w:pPr>
            <w:r w:rsidRPr="00B55292">
              <w:t>Kuokšteliai /m</w:t>
            </w:r>
            <w:r w:rsidRPr="00B55292">
              <w:rPr>
                <w:vertAlign w:val="superscript"/>
              </w:rPr>
              <w:t>2</w:t>
            </w:r>
          </w:p>
        </w:tc>
        <w:tc>
          <w:tcPr>
            <w:tcW w:w="4862" w:type="dxa"/>
          </w:tcPr>
          <w:p w14:paraId="2328F3A5" w14:textId="65117EF8" w:rsidR="00E77F97" w:rsidRPr="00B55292" w:rsidRDefault="00E85618" w:rsidP="00AC437F">
            <w:pPr>
              <w:pStyle w:val="Sraopastraipa"/>
              <w:ind w:left="0"/>
              <w:jc w:val="center"/>
            </w:pPr>
            <w:r w:rsidRPr="00B55292">
              <w:t>8.190 / m</w:t>
            </w:r>
            <w:r w:rsidRPr="00B55292">
              <w:rPr>
                <w:vertAlign w:val="superscript"/>
              </w:rPr>
              <w:t>2</w:t>
            </w:r>
            <w:r w:rsidRPr="00B55292">
              <w:t xml:space="preserve"> ± 10%</w:t>
            </w:r>
          </w:p>
        </w:tc>
      </w:tr>
      <w:tr w:rsidR="00E77F97" w:rsidRPr="00B55292" w14:paraId="2161D119" w14:textId="77777777" w:rsidTr="00E85618">
        <w:tc>
          <w:tcPr>
            <w:tcW w:w="4761" w:type="dxa"/>
          </w:tcPr>
          <w:p w14:paraId="2C9EC572" w14:textId="006940F7" w:rsidR="00E77F97" w:rsidRPr="00B55292" w:rsidRDefault="004C0DFF" w:rsidP="00E77F97">
            <w:pPr>
              <w:pStyle w:val="Sraopastraipa"/>
              <w:ind w:left="0"/>
              <w:jc w:val="both"/>
            </w:pPr>
            <w:r w:rsidRPr="00B55292">
              <w:t>Plaušeliai / m</w:t>
            </w:r>
            <w:r w:rsidRPr="00B55292">
              <w:rPr>
                <w:vertAlign w:val="superscript"/>
              </w:rPr>
              <w:t>2</w:t>
            </w:r>
          </w:p>
        </w:tc>
        <w:tc>
          <w:tcPr>
            <w:tcW w:w="4862" w:type="dxa"/>
          </w:tcPr>
          <w:p w14:paraId="62097F34" w14:textId="69AD9CC8" w:rsidR="00E77F97" w:rsidRPr="00B55292" w:rsidRDefault="004C0DFF" w:rsidP="00AC437F">
            <w:pPr>
              <w:pStyle w:val="Sraopastraipa"/>
              <w:ind w:left="0"/>
              <w:jc w:val="center"/>
            </w:pPr>
            <w:r w:rsidRPr="00B55292">
              <w:t>98.280 / m</w:t>
            </w:r>
            <w:r w:rsidRPr="00B55292">
              <w:rPr>
                <w:vertAlign w:val="superscript"/>
              </w:rPr>
              <w:t>2</w:t>
            </w:r>
            <w:r w:rsidRPr="00B55292">
              <w:t xml:space="preserve"> ± 10%</w:t>
            </w:r>
          </w:p>
        </w:tc>
      </w:tr>
      <w:tr w:rsidR="00E85618" w:rsidRPr="00B55292" w14:paraId="59625AF9" w14:textId="77777777" w:rsidTr="00E85618">
        <w:tc>
          <w:tcPr>
            <w:tcW w:w="4761" w:type="dxa"/>
          </w:tcPr>
          <w:p w14:paraId="05475002" w14:textId="7AB0CEA6" w:rsidR="00E85618" w:rsidRPr="00B55292" w:rsidRDefault="004C0DFF" w:rsidP="00E77F97">
            <w:pPr>
              <w:pStyle w:val="Sraopastraipa"/>
              <w:ind w:left="0"/>
              <w:jc w:val="both"/>
            </w:pPr>
            <w:r w:rsidRPr="00B55292">
              <w:t>Pluošto aukštis</w:t>
            </w:r>
          </w:p>
        </w:tc>
        <w:tc>
          <w:tcPr>
            <w:tcW w:w="4862" w:type="dxa"/>
          </w:tcPr>
          <w:p w14:paraId="1BD51A65" w14:textId="219758BC" w:rsidR="00E85618" w:rsidRPr="00B55292" w:rsidRDefault="00AF16AE" w:rsidP="00AC437F">
            <w:pPr>
              <w:pStyle w:val="Sraopastraipa"/>
              <w:ind w:left="0"/>
              <w:jc w:val="center"/>
            </w:pPr>
            <w:r w:rsidRPr="00B55292">
              <w:t>50 mm ± 10%</w:t>
            </w:r>
          </w:p>
        </w:tc>
      </w:tr>
      <w:tr w:rsidR="00E85618" w:rsidRPr="00B55292" w14:paraId="3EF8D231" w14:textId="77777777" w:rsidTr="00E85618">
        <w:tc>
          <w:tcPr>
            <w:tcW w:w="4761" w:type="dxa"/>
          </w:tcPr>
          <w:p w14:paraId="2FE1B8C4" w14:textId="385A63C6" w:rsidR="00E85618" w:rsidRPr="00B55292" w:rsidRDefault="004C0DFF" w:rsidP="00E77F97">
            <w:pPr>
              <w:pStyle w:val="Sraopastraipa"/>
              <w:ind w:left="0"/>
              <w:jc w:val="both"/>
            </w:pPr>
            <w:r w:rsidRPr="00B55292">
              <w:t>Pluošto svoris</w:t>
            </w:r>
          </w:p>
        </w:tc>
        <w:tc>
          <w:tcPr>
            <w:tcW w:w="4862" w:type="dxa"/>
          </w:tcPr>
          <w:p w14:paraId="0179F6AC" w14:textId="6D7E1A80" w:rsidR="00E85618" w:rsidRPr="00B55292" w:rsidRDefault="00AF16AE" w:rsidP="00AC437F">
            <w:pPr>
              <w:pStyle w:val="Sraopastraipa"/>
              <w:ind w:left="0"/>
              <w:jc w:val="center"/>
            </w:pPr>
            <w:r w:rsidRPr="00B55292">
              <w:t>1.140 g / m</w:t>
            </w:r>
            <w:r w:rsidRPr="00B55292">
              <w:rPr>
                <w:vertAlign w:val="superscript"/>
              </w:rPr>
              <w:t>2</w:t>
            </w:r>
          </w:p>
        </w:tc>
      </w:tr>
      <w:tr w:rsidR="00E85618" w:rsidRPr="00B55292" w14:paraId="3A8B30B6" w14:textId="77777777" w:rsidTr="00E85618">
        <w:tc>
          <w:tcPr>
            <w:tcW w:w="4761" w:type="dxa"/>
          </w:tcPr>
          <w:p w14:paraId="3426E727" w14:textId="36A1473F" w:rsidR="00E85618" w:rsidRPr="00B55292" w:rsidRDefault="004C0DFF" w:rsidP="00E77F97">
            <w:pPr>
              <w:pStyle w:val="Sraopastraipa"/>
              <w:ind w:left="0"/>
              <w:jc w:val="both"/>
            </w:pPr>
            <w:r w:rsidRPr="00B55292">
              <w:t>Bendras s</w:t>
            </w:r>
            <w:r w:rsidR="00850B68" w:rsidRPr="00B55292">
              <w:t>toris</w:t>
            </w:r>
          </w:p>
        </w:tc>
        <w:tc>
          <w:tcPr>
            <w:tcW w:w="4862" w:type="dxa"/>
          </w:tcPr>
          <w:p w14:paraId="537E979C" w14:textId="0E3CF3BB" w:rsidR="00E85618" w:rsidRPr="00B55292" w:rsidRDefault="0015539B" w:rsidP="00AC437F">
            <w:pPr>
              <w:pStyle w:val="Sraopastraipa"/>
              <w:ind w:left="0"/>
              <w:jc w:val="center"/>
            </w:pPr>
            <w:r w:rsidRPr="00B55292">
              <w:t>52 mm ± 10%</w:t>
            </w:r>
          </w:p>
        </w:tc>
      </w:tr>
      <w:tr w:rsidR="00E85618" w:rsidRPr="00B55292" w14:paraId="371DF8BB" w14:textId="77777777" w:rsidTr="00E85618">
        <w:tc>
          <w:tcPr>
            <w:tcW w:w="4761" w:type="dxa"/>
          </w:tcPr>
          <w:p w14:paraId="677CB7B2" w14:textId="76FB754B" w:rsidR="00E85618" w:rsidRPr="00B55292" w:rsidRDefault="00850B68" w:rsidP="00E77F97">
            <w:pPr>
              <w:pStyle w:val="Sraopastraipa"/>
              <w:ind w:left="0"/>
              <w:jc w:val="both"/>
            </w:pPr>
            <w:r w:rsidRPr="00B55292">
              <w:t>Bendras svoris</w:t>
            </w:r>
          </w:p>
        </w:tc>
        <w:tc>
          <w:tcPr>
            <w:tcW w:w="4862" w:type="dxa"/>
          </w:tcPr>
          <w:p w14:paraId="36A01A4E" w14:textId="175805B9" w:rsidR="00E85618" w:rsidRPr="00B55292" w:rsidRDefault="0015539B" w:rsidP="00AC437F">
            <w:pPr>
              <w:pStyle w:val="Sraopastraipa"/>
              <w:ind w:left="0"/>
              <w:jc w:val="center"/>
            </w:pPr>
            <w:r w:rsidRPr="00B55292">
              <w:t>2.406 g / m</w:t>
            </w:r>
            <w:r w:rsidRPr="00B55292">
              <w:rPr>
                <w:vertAlign w:val="superscript"/>
              </w:rPr>
              <w:t>2</w:t>
            </w:r>
            <w:r w:rsidR="00DA095C" w:rsidRPr="00B55292">
              <w:t xml:space="preserve"> ± 10%</w:t>
            </w:r>
          </w:p>
        </w:tc>
      </w:tr>
      <w:tr w:rsidR="00E85618" w:rsidRPr="00B55292" w14:paraId="27856A36" w14:textId="77777777" w:rsidTr="00E85618">
        <w:tc>
          <w:tcPr>
            <w:tcW w:w="4761" w:type="dxa"/>
          </w:tcPr>
          <w:p w14:paraId="3FFC813F" w14:textId="064E93F4" w:rsidR="00E85618" w:rsidRPr="00B55292" w:rsidRDefault="00850B68" w:rsidP="00E77F97">
            <w:pPr>
              <w:pStyle w:val="Sraopastraipa"/>
              <w:ind w:left="0"/>
              <w:jc w:val="both"/>
            </w:pPr>
            <w:r w:rsidRPr="00B55292">
              <w:t>Pagrindas</w:t>
            </w:r>
          </w:p>
        </w:tc>
        <w:tc>
          <w:tcPr>
            <w:tcW w:w="4862" w:type="dxa"/>
          </w:tcPr>
          <w:p w14:paraId="54F71FA2" w14:textId="644037F8" w:rsidR="00E85618" w:rsidRPr="00B55292" w:rsidRDefault="00DA095C" w:rsidP="00AC437F">
            <w:pPr>
              <w:pStyle w:val="Sraopastraipa"/>
              <w:ind w:left="0"/>
              <w:jc w:val="center"/>
            </w:pPr>
            <w:r w:rsidRPr="00B55292">
              <w:t>Polipropilenas, UV</w:t>
            </w:r>
            <w:r w:rsidR="00A934FB" w:rsidRPr="00B55292">
              <w:t>-stabilizuotas, 240 g / m</w:t>
            </w:r>
            <w:r w:rsidR="00A934FB" w:rsidRPr="00B55292">
              <w:rPr>
                <w:vertAlign w:val="superscript"/>
              </w:rPr>
              <w:t>2</w:t>
            </w:r>
          </w:p>
        </w:tc>
      </w:tr>
      <w:tr w:rsidR="00E85618" w:rsidRPr="00B55292" w14:paraId="419C5FE1" w14:textId="77777777" w:rsidTr="00E85618">
        <w:tc>
          <w:tcPr>
            <w:tcW w:w="4761" w:type="dxa"/>
          </w:tcPr>
          <w:p w14:paraId="7EDA083D" w14:textId="3F82DC57" w:rsidR="00E85618" w:rsidRPr="00B55292" w:rsidRDefault="00850B68" w:rsidP="00E77F97">
            <w:pPr>
              <w:pStyle w:val="Sraopastraipa"/>
              <w:ind w:left="0"/>
              <w:jc w:val="both"/>
            </w:pPr>
            <w:r w:rsidRPr="00B55292">
              <w:t>Apatinis pagrindo padengimas</w:t>
            </w:r>
          </w:p>
        </w:tc>
        <w:tc>
          <w:tcPr>
            <w:tcW w:w="4862" w:type="dxa"/>
          </w:tcPr>
          <w:p w14:paraId="0D7AF883" w14:textId="49F0136F" w:rsidR="00E85618" w:rsidRPr="00B55292" w:rsidRDefault="00554D6D" w:rsidP="00AC437F">
            <w:pPr>
              <w:pStyle w:val="Sraopastraipa"/>
              <w:ind w:left="0"/>
              <w:jc w:val="center"/>
            </w:pPr>
            <w:r w:rsidRPr="00B55292">
              <w:t xml:space="preserve">Lateksas, su skylėmis drenažui 1026 </w:t>
            </w:r>
            <w:r w:rsidR="00E2231C" w:rsidRPr="00B55292">
              <w:t>g / m</w:t>
            </w:r>
            <w:r w:rsidR="00E2231C" w:rsidRPr="00B55292">
              <w:rPr>
                <w:vertAlign w:val="superscript"/>
              </w:rPr>
              <w:t>2</w:t>
            </w:r>
          </w:p>
        </w:tc>
      </w:tr>
      <w:tr w:rsidR="00E85618" w:rsidRPr="00B55292" w14:paraId="64118B3A" w14:textId="77777777" w:rsidTr="00E85618">
        <w:tc>
          <w:tcPr>
            <w:tcW w:w="4761" w:type="dxa"/>
          </w:tcPr>
          <w:p w14:paraId="33469B71" w14:textId="54FA3FED" w:rsidR="00E85618" w:rsidRPr="00B55292" w:rsidRDefault="00850B68" w:rsidP="00E77F97">
            <w:pPr>
              <w:pStyle w:val="Sraopastraipa"/>
              <w:ind w:left="0"/>
              <w:jc w:val="both"/>
            </w:pPr>
            <w:r w:rsidRPr="00B55292">
              <w:t>Rulono plotis</w:t>
            </w:r>
          </w:p>
        </w:tc>
        <w:tc>
          <w:tcPr>
            <w:tcW w:w="4862" w:type="dxa"/>
          </w:tcPr>
          <w:p w14:paraId="36C5F9EB" w14:textId="14A28C2F" w:rsidR="00E85618" w:rsidRPr="00B55292" w:rsidRDefault="00E2231C" w:rsidP="00AC437F">
            <w:pPr>
              <w:pStyle w:val="Sraopastraipa"/>
              <w:ind w:left="0"/>
              <w:jc w:val="center"/>
            </w:pPr>
            <w:r w:rsidRPr="00B55292">
              <w:t>400 cm</w:t>
            </w:r>
          </w:p>
        </w:tc>
      </w:tr>
      <w:tr w:rsidR="00E85618" w:rsidRPr="00B55292" w14:paraId="5E79C7B1" w14:textId="77777777" w:rsidTr="00E85618">
        <w:tc>
          <w:tcPr>
            <w:tcW w:w="4761" w:type="dxa"/>
          </w:tcPr>
          <w:p w14:paraId="55FBECC6" w14:textId="2D223AC4" w:rsidR="00E85618" w:rsidRPr="00B55292" w:rsidRDefault="0074193F" w:rsidP="00E77F97">
            <w:pPr>
              <w:pStyle w:val="Sraopastraipa"/>
              <w:ind w:left="0"/>
              <w:jc w:val="both"/>
            </w:pPr>
            <w:r w:rsidRPr="00B55292">
              <w:t>Linijos</w:t>
            </w:r>
          </w:p>
        </w:tc>
        <w:tc>
          <w:tcPr>
            <w:tcW w:w="4862" w:type="dxa"/>
          </w:tcPr>
          <w:p w14:paraId="3CB7490A" w14:textId="49BEFB7B" w:rsidR="00E85618" w:rsidRPr="00B55292" w:rsidRDefault="00E2231C" w:rsidP="00AC437F">
            <w:pPr>
              <w:pStyle w:val="Sraopastraipa"/>
              <w:ind w:left="0"/>
              <w:jc w:val="center"/>
            </w:pPr>
            <w:r w:rsidRPr="00B55292">
              <w:t>Baltos spalvos</w:t>
            </w:r>
          </w:p>
        </w:tc>
      </w:tr>
      <w:tr w:rsidR="00E85618" w:rsidRPr="00B55292" w14:paraId="16702C49" w14:textId="77777777" w:rsidTr="00E85618">
        <w:tc>
          <w:tcPr>
            <w:tcW w:w="4761" w:type="dxa"/>
          </w:tcPr>
          <w:p w14:paraId="285907CE" w14:textId="2499A8AB" w:rsidR="00E85618" w:rsidRPr="00B55292" w:rsidRDefault="0074193F" w:rsidP="00E77F97">
            <w:pPr>
              <w:pStyle w:val="Sraopastraipa"/>
              <w:ind w:left="0"/>
              <w:jc w:val="both"/>
            </w:pPr>
            <w:r w:rsidRPr="00B55292">
              <w:t>Spalvos intensyvumas</w:t>
            </w:r>
          </w:p>
        </w:tc>
        <w:tc>
          <w:tcPr>
            <w:tcW w:w="4862" w:type="dxa"/>
          </w:tcPr>
          <w:p w14:paraId="7A8D367C" w14:textId="3070C998" w:rsidR="00E85618" w:rsidRPr="00B55292" w:rsidRDefault="00E2231C" w:rsidP="00AC437F">
            <w:pPr>
              <w:pStyle w:val="Sraopastraipa"/>
              <w:ind w:left="0"/>
              <w:jc w:val="center"/>
            </w:pPr>
            <w:r w:rsidRPr="00B55292">
              <w:t>Skalė 7 (DIN54004)</w:t>
            </w:r>
          </w:p>
        </w:tc>
      </w:tr>
      <w:tr w:rsidR="00E85618" w:rsidRPr="00B55292" w14:paraId="44B21CA5" w14:textId="77777777" w:rsidTr="00E85618">
        <w:tc>
          <w:tcPr>
            <w:tcW w:w="4761" w:type="dxa"/>
          </w:tcPr>
          <w:p w14:paraId="38E14715" w14:textId="3CD304D2" w:rsidR="00E85618" w:rsidRPr="00B55292" w:rsidRDefault="0074193F" w:rsidP="00E77F97">
            <w:pPr>
              <w:pStyle w:val="Sraopastraipa"/>
              <w:ind w:left="0"/>
              <w:jc w:val="both"/>
            </w:pPr>
            <w:r w:rsidRPr="00B55292">
              <w:t>UV stabilumas</w:t>
            </w:r>
          </w:p>
        </w:tc>
        <w:tc>
          <w:tcPr>
            <w:tcW w:w="4862" w:type="dxa"/>
          </w:tcPr>
          <w:p w14:paraId="3570D542" w14:textId="5BA8B08A" w:rsidR="00E85618" w:rsidRPr="00B55292" w:rsidRDefault="00E2231C" w:rsidP="00AC437F">
            <w:pPr>
              <w:pStyle w:val="Sraopastraipa"/>
              <w:ind w:left="0"/>
              <w:jc w:val="center"/>
            </w:pPr>
            <w:r w:rsidRPr="00B55292">
              <w:t>&gt; 6.000 val.</w:t>
            </w:r>
            <w:r w:rsidR="00E876DB" w:rsidRPr="00B55292">
              <w:t xml:space="preserve"> (DIN53387)</w:t>
            </w:r>
          </w:p>
        </w:tc>
      </w:tr>
      <w:tr w:rsidR="00E85618" w:rsidRPr="00B55292" w14:paraId="5205031C" w14:textId="77777777" w:rsidTr="00E85618">
        <w:tc>
          <w:tcPr>
            <w:tcW w:w="4761" w:type="dxa"/>
          </w:tcPr>
          <w:p w14:paraId="79E2B8F9" w14:textId="03412F41" w:rsidR="00E85618" w:rsidRPr="00B55292" w:rsidRDefault="0074193F" w:rsidP="00E77F97">
            <w:pPr>
              <w:pStyle w:val="Sraopastraipa"/>
              <w:ind w:left="0"/>
              <w:jc w:val="both"/>
            </w:pPr>
            <w:r w:rsidRPr="00B55292">
              <w:t>Laidumas vandeniui</w:t>
            </w:r>
          </w:p>
        </w:tc>
        <w:tc>
          <w:tcPr>
            <w:tcW w:w="4862" w:type="dxa"/>
          </w:tcPr>
          <w:p w14:paraId="09DF2E6F" w14:textId="6E93BB76" w:rsidR="00E85618" w:rsidRPr="00B55292" w:rsidRDefault="00E876DB" w:rsidP="00AC437F">
            <w:pPr>
              <w:pStyle w:val="Sraopastraipa"/>
              <w:ind w:left="0"/>
              <w:jc w:val="center"/>
            </w:pPr>
            <w:r w:rsidRPr="00B55292">
              <w:t>60 l/min/m</w:t>
            </w:r>
            <w:r w:rsidRPr="00B55292">
              <w:rPr>
                <w:vertAlign w:val="superscript"/>
              </w:rPr>
              <w:t>2</w:t>
            </w:r>
            <w:r w:rsidRPr="00B55292">
              <w:t xml:space="preserve"> arba 3.600 mm/h</w:t>
            </w:r>
          </w:p>
        </w:tc>
      </w:tr>
      <w:tr w:rsidR="00E85618" w:rsidRPr="00B55292" w14:paraId="3D32F03C" w14:textId="77777777" w:rsidTr="00E85618">
        <w:tc>
          <w:tcPr>
            <w:tcW w:w="4761" w:type="dxa"/>
          </w:tcPr>
          <w:p w14:paraId="38466049" w14:textId="70035BF7" w:rsidR="00E85618" w:rsidRPr="00B55292" w:rsidRDefault="0074193F" w:rsidP="00E77F97">
            <w:pPr>
              <w:pStyle w:val="Sraopastraipa"/>
              <w:ind w:left="0"/>
              <w:jc w:val="both"/>
            </w:pPr>
            <w:r w:rsidRPr="00B55292">
              <w:t>Pluošto tvirtinimo stiprumas</w:t>
            </w:r>
          </w:p>
        </w:tc>
        <w:tc>
          <w:tcPr>
            <w:tcW w:w="4862" w:type="dxa"/>
          </w:tcPr>
          <w:p w14:paraId="7EE89F44" w14:textId="4B7B9BE5" w:rsidR="00E85618" w:rsidRPr="00B55292" w:rsidRDefault="00E876DB" w:rsidP="00AC437F">
            <w:pPr>
              <w:pStyle w:val="Sraopastraipa"/>
              <w:ind w:left="0"/>
              <w:jc w:val="center"/>
            </w:pPr>
            <w:r w:rsidRPr="00B55292">
              <w:t>&gt; 30 N</w:t>
            </w:r>
          </w:p>
        </w:tc>
      </w:tr>
      <w:tr w:rsidR="00E85618" w:rsidRPr="00B55292" w14:paraId="2FDC7F83" w14:textId="77777777" w:rsidTr="00E85618">
        <w:tc>
          <w:tcPr>
            <w:tcW w:w="4761" w:type="dxa"/>
          </w:tcPr>
          <w:p w14:paraId="5FFDC9FB" w14:textId="0E166633" w:rsidR="00E85618" w:rsidRPr="00B55292" w:rsidRDefault="0074193F" w:rsidP="00E77F97">
            <w:pPr>
              <w:pStyle w:val="Sraopastraipa"/>
              <w:ind w:left="0"/>
              <w:jc w:val="both"/>
            </w:pPr>
            <w:r w:rsidRPr="00B55292">
              <w:t>Užpildai:</w:t>
            </w:r>
          </w:p>
        </w:tc>
        <w:tc>
          <w:tcPr>
            <w:tcW w:w="4862" w:type="dxa"/>
          </w:tcPr>
          <w:p w14:paraId="263A9114" w14:textId="77777777" w:rsidR="00E85618" w:rsidRPr="00B55292" w:rsidRDefault="00E85618" w:rsidP="00AC437F">
            <w:pPr>
              <w:pStyle w:val="Sraopastraipa"/>
              <w:ind w:left="0"/>
              <w:jc w:val="center"/>
            </w:pPr>
          </w:p>
        </w:tc>
      </w:tr>
      <w:tr w:rsidR="0074193F" w:rsidRPr="00B55292" w14:paraId="727859B5" w14:textId="77777777" w:rsidTr="00E85618">
        <w:tc>
          <w:tcPr>
            <w:tcW w:w="4761" w:type="dxa"/>
          </w:tcPr>
          <w:p w14:paraId="6B5401E1" w14:textId="29A880B3" w:rsidR="0074193F" w:rsidRPr="00B55292" w:rsidRDefault="0074193F" w:rsidP="00E77F97">
            <w:pPr>
              <w:pStyle w:val="Sraopastraipa"/>
              <w:ind w:left="0"/>
              <w:jc w:val="both"/>
            </w:pPr>
            <w:r w:rsidRPr="00B55292">
              <w:t>Kvarcinis silicio smėlis</w:t>
            </w:r>
          </w:p>
        </w:tc>
        <w:tc>
          <w:tcPr>
            <w:tcW w:w="4862" w:type="dxa"/>
          </w:tcPr>
          <w:p w14:paraId="10D91146" w14:textId="406F218C" w:rsidR="0074193F" w:rsidRPr="00B55292" w:rsidRDefault="00B55292" w:rsidP="00AC437F">
            <w:pPr>
              <w:pStyle w:val="Sraopastraipa"/>
              <w:ind w:left="0"/>
              <w:jc w:val="center"/>
            </w:pPr>
            <w:r w:rsidRPr="00B55292">
              <w:t>20 kg į 1 m</w:t>
            </w:r>
            <w:r w:rsidRPr="00B55292">
              <w:rPr>
                <w:vertAlign w:val="superscript"/>
              </w:rPr>
              <w:t>2</w:t>
            </w:r>
            <w:r w:rsidRPr="00B55292">
              <w:t>, apvalumas ne mažesnis kaip &gt;80%, granuliacija 0,3 – 1,0 mm</w:t>
            </w:r>
          </w:p>
        </w:tc>
      </w:tr>
      <w:tr w:rsidR="0074193F" w:rsidRPr="00B55292" w14:paraId="386FC296" w14:textId="77777777" w:rsidTr="00E85618">
        <w:tc>
          <w:tcPr>
            <w:tcW w:w="4761" w:type="dxa"/>
          </w:tcPr>
          <w:p w14:paraId="246AC785" w14:textId="29C6FA16" w:rsidR="0074193F" w:rsidRPr="00B55292" w:rsidRDefault="00AF16AE" w:rsidP="00E77F97">
            <w:pPr>
              <w:pStyle w:val="Sraopastraipa"/>
              <w:ind w:left="0"/>
              <w:jc w:val="both"/>
            </w:pPr>
            <w:r w:rsidRPr="00B55292">
              <w:t>Gumos granulės</w:t>
            </w:r>
          </w:p>
        </w:tc>
        <w:tc>
          <w:tcPr>
            <w:tcW w:w="4862" w:type="dxa"/>
          </w:tcPr>
          <w:p w14:paraId="2F750C90" w14:textId="0266C484" w:rsidR="0074193F" w:rsidRPr="00B55292" w:rsidRDefault="00B55292" w:rsidP="00AC437F">
            <w:pPr>
              <w:pStyle w:val="Sraopastraipa"/>
              <w:ind w:left="0"/>
              <w:jc w:val="center"/>
            </w:pPr>
            <w:r w:rsidRPr="00B55292">
              <w:t>10 kg į 1 m</w:t>
            </w:r>
            <w:r w:rsidRPr="00B55292">
              <w:rPr>
                <w:vertAlign w:val="superscript"/>
              </w:rPr>
              <w:t>2</w:t>
            </w:r>
            <w:r w:rsidRPr="00B55292">
              <w:t>, granuliacija 0,6 – 2,5 mm</w:t>
            </w:r>
          </w:p>
        </w:tc>
      </w:tr>
    </w:tbl>
    <w:p w14:paraId="7E7AEF4E" w14:textId="46FE7260" w:rsidR="00E77F97" w:rsidRDefault="00054F16" w:rsidP="00054F16">
      <w:pPr>
        <w:pStyle w:val="Sraopastraipa"/>
        <w:spacing w:before="160"/>
        <w:ind w:left="1224"/>
        <w:jc w:val="both"/>
        <w:rPr>
          <w:sz w:val="20"/>
          <w:szCs w:val="20"/>
        </w:rPr>
      </w:pPr>
      <w:r w:rsidRPr="00B10EFD">
        <w:rPr>
          <w:sz w:val="20"/>
          <w:szCs w:val="20"/>
        </w:rPr>
        <w:t>Pastaba: Rangovas gali siūlyti ir geresnių arba analogiškų charakteristikų gaminį suderinus su Užsakovu. Pasluoksnių tipas ir storis tikslinamas darbo projekto metu pagal pasirinktos dangos gamintojo ar tiekėjo nurodymus suderinus su Užsakovu. Žolės atspalvį derinti su Užsakovu.</w:t>
      </w:r>
    </w:p>
    <w:p w14:paraId="732B0BE5" w14:textId="77777777" w:rsidR="00F35096" w:rsidRPr="00B10EFD" w:rsidRDefault="00F35096" w:rsidP="00054F16">
      <w:pPr>
        <w:pStyle w:val="Sraopastraipa"/>
        <w:spacing w:before="160"/>
        <w:ind w:left="1224"/>
        <w:jc w:val="both"/>
        <w:rPr>
          <w:sz w:val="20"/>
          <w:szCs w:val="20"/>
        </w:rPr>
      </w:pPr>
    </w:p>
    <w:p w14:paraId="2485A9B5" w14:textId="366E90EA" w:rsidR="00891208" w:rsidRDefault="00D77C39" w:rsidP="00D77C39">
      <w:pPr>
        <w:pStyle w:val="Sraopastraipa"/>
        <w:numPr>
          <w:ilvl w:val="2"/>
          <w:numId w:val="10"/>
        </w:numPr>
        <w:spacing w:before="160"/>
        <w:jc w:val="both"/>
      </w:pPr>
      <w:r w:rsidRPr="00584451">
        <w:t xml:space="preserve"> </w:t>
      </w:r>
      <w:r w:rsidR="00A65353" w:rsidRPr="00584451">
        <w:t xml:space="preserve">Futbolo aikštė žymima specialiomis baltomis juostomis, integruotomis į dirbtinės dangos kilimą. Linijų plotis neturi viršyti 12 cm. Kitos linijos žymimos pagal </w:t>
      </w:r>
      <w:r w:rsidR="00891208" w:rsidRPr="00584451">
        <w:t>Rangovo ruošiamą ir suderintą su Užsakovu</w:t>
      </w:r>
      <w:r w:rsidR="00A65353" w:rsidRPr="00584451">
        <w:t xml:space="preserve"> nužymėjimo brėžinį.</w:t>
      </w:r>
    </w:p>
    <w:p w14:paraId="691AB193" w14:textId="77777777" w:rsidR="00F35096" w:rsidRDefault="00F35096" w:rsidP="00F35096">
      <w:pPr>
        <w:pStyle w:val="Sraopastraipa"/>
        <w:spacing w:before="160"/>
        <w:ind w:left="1224"/>
        <w:jc w:val="both"/>
      </w:pPr>
    </w:p>
    <w:p w14:paraId="2975876F" w14:textId="55B7A55E" w:rsidR="00584451" w:rsidRPr="00584451" w:rsidRDefault="00584451" w:rsidP="00584451">
      <w:pPr>
        <w:pStyle w:val="Sraopastraipa"/>
        <w:numPr>
          <w:ilvl w:val="1"/>
          <w:numId w:val="10"/>
        </w:numPr>
        <w:spacing w:before="160"/>
        <w:jc w:val="both"/>
        <w:rPr>
          <w:b/>
          <w:bCs/>
        </w:rPr>
      </w:pPr>
      <w:r w:rsidRPr="00584451">
        <w:rPr>
          <w:b/>
          <w:bCs/>
        </w:rPr>
        <w:t>Futbolo vartai</w:t>
      </w:r>
      <w:r w:rsidR="003A4FCD">
        <w:rPr>
          <w:b/>
          <w:bCs/>
        </w:rPr>
        <w:t xml:space="preserve"> ir kamuolių sulaikymo sistema.</w:t>
      </w:r>
    </w:p>
    <w:p w14:paraId="62042094" w14:textId="4F8E508B" w:rsidR="00584451" w:rsidRDefault="008A15BB" w:rsidP="008A15BB">
      <w:pPr>
        <w:pStyle w:val="Sraopastraipa"/>
        <w:numPr>
          <w:ilvl w:val="2"/>
          <w:numId w:val="10"/>
        </w:numPr>
        <w:spacing w:before="160"/>
        <w:jc w:val="both"/>
      </w:pPr>
      <w:r>
        <w:t>Prieš įrengiant naujus vartus, demontuojami esami vartai. Vartų komplekte turi būti įbetonuojamos kapsulės su dangteliais, galiniai vartų tinklo įtempimo stulpai ir apatinis tinklo palaikymo rėmas. Pagaminti iš aliuminio pagal FIFA reikalavimus. Išmatavimai 7,32 x 2,44 m. Ovalaus profilio 120 x 110 mm. Pilnai uždengti plastikiniai tinklo kabliukai. Su tinklais.</w:t>
      </w:r>
    </w:p>
    <w:p w14:paraId="2EC5B19B" w14:textId="10B417C3" w:rsidR="008A15BB" w:rsidRDefault="00FF7D25" w:rsidP="008A15BB">
      <w:pPr>
        <w:pStyle w:val="Sraopastraipa"/>
        <w:numPr>
          <w:ilvl w:val="2"/>
          <w:numId w:val="10"/>
        </w:numPr>
        <w:spacing w:before="160"/>
        <w:jc w:val="both"/>
      </w:pPr>
      <w:r w:rsidRPr="00FF7D25">
        <w:t>Vartų tinklas – standartinis, akis 12 x 12 cm. Spalva balta.</w:t>
      </w:r>
    </w:p>
    <w:p w14:paraId="212C2C32" w14:textId="6B9E59B7" w:rsidR="0076443D" w:rsidRDefault="0076443D" w:rsidP="00F67009">
      <w:pPr>
        <w:spacing w:after="0" w:line="240" w:lineRule="auto"/>
        <w:jc w:val="center"/>
      </w:pPr>
      <w:r>
        <w:rPr>
          <w:noProof/>
        </w:rPr>
        <w:lastRenderedPageBreak/>
        <w:drawing>
          <wp:inline distT="0" distB="0" distL="0" distR="0" wp14:anchorId="10C58226" wp14:editId="606E5FCB">
            <wp:extent cx="4267200" cy="2790825"/>
            <wp:effectExtent l="0" t="0" r="0" b="9525"/>
            <wp:docPr id="132272089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a:extLst>
                        <a:ext uri="{28A0092B-C50C-407E-A947-70E740481C1C}">
                          <a14:useLocalDpi xmlns:a14="http://schemas.microsoft.com/office/drawing/2010/main" val="0"/>
                        </a:ext>
                      </a:extLst>
                    </a:blip>
                    <a:srcRect t="16964" b="17634"/>
                    <a:stretch>
                      <a:fillRect/>
                    </a:stretch>
                  </pic:blipFill>
                  <pic:spPr bwMode="auto">
                    <a:xfrm>
                      <a:off x="0" y="0"/>
                      <a:ext cx="4267200" cy="2790825"/>
                    </a:xfrm>
                    <a:prstGeom prst="rect">
                      <a:avLst/>
                    </a:prstGeom>
                    <a:noFill/>
                    <a:ln>
                      <a:noFill/>
                    </a:ln>
                    <a:extLst>
                      <a:ext uri="{53640926-AAD7-44D8-BBD7-CCE9431645EC}">
                        <a14:shadowObscured xmlns:a14="http://schemas.microsoft.com/office/drawing/2010/main"/>
                      </a:ext>
                    </a:extLst>
                  </pic:spPr>
                </pic:pic>
              </a:graphicData>
            </a:graphic>
          </wp:inline>
        </w:drawing>
      </w:r>
    </w:p>
    <w:p w14:paraId="6CBA0BBC" w14:textId="75B6E99C" w:rsidR="00F67009" w:rsidRDefault="00F67009" w:rsidP="00F67009">
      <w:pPr>
        <w:spacing w:after="0" w:line="240" w:lineRule="auto"/>
        <w:jc w:val="center"/>
      </w:pPr>
      <w:r>
        <w:t>Futbolo vartų</w:t>
      </w:r>
      <w:r w:rsidRPr="00FF7D25">
        <w:t xml:space="preserve"> principinis vaizdas</w:t>
      </w:r>
    </w:p>
    <w:p w14:paraId="4FFD56DC" w14:textId="4F9545BD" w:rsidR="00FB30F8" w:rsidRDefault="00F24C84" w:rsidP="00C549A6">
      <w:pPr>
        <w:pStyle w:val="Sraopastraipa"/>
        <w:numPr>
          <w:ilvl w:val="2"/>
          <w:numId w:val="10"/>
        </w:numPr>
        <w:spacing w:before="160"/>
        <w:jc w:val="both"/>
      </w:pPr>
      <w:r>
        <w:t xml:space="preserve"> Kamuolių </w:t>
      </w:r>
      <w:r w:rsidR="004950AE">
        <w:t>sulaikymo sistema</w:t>
      </w:r>
      <w:r w:rsidR="0018618D">
        <w:t>:</w:t>
      </w:r>
      <w:r>
        <w:t xml:space="preserve"> Vertikalūs metaliniai cinkuoti stulpai 80x80 mm (sienelės storis iki 2,0 mm, bendras aukštis </w:t>
      </w:r>
      <w:r w:rsidR="00935A54">
        <w:t>6</w:t>
      </w:r>
      <w:r>
        <w:t xml:space="preserve">,00 m), spalva RAL </w:t>
      </w:r>
      <w:r w:rsidR="002867F7">
        <w:t>6005</w:t>
      </w:r>
      <w:r>
        <w:t xml:space="preserve"> (arba lygiaverte, spalvą derinti su Užsakovu). Montuojami į gręžtinius betono pamatus</w:t>
      </w:r>
      <w:r w:rsidR="002867F7">
        <w:t>, su horizontaliu sutvirtini</w:t>
      </w:r>
      <w:r w:rsidR="009268F5">
        <w:t xml:space="preserve">mu (pagal gamintojo rekomendacijas), </w:t>
      </w:r>
      <w:r w:rsidR="002867F7">
        <w:t>s</w:t>
      </w:r>
      <w:r w:rsidR="002867F7" w:rsidRPr="002867F7">
        <w:t>u 3 tinklo pakabinimo kilpomis</w:t>
      </w:r>
      <w:r w:rsidR="009268F5">
        <w:t>,</w:t>
      </w:r>
      <w:r w:rsidR="002867F7" w:rsidRPr="002867F7">
        <w:t xml:space="preserve"> su 4 mm storio žalios spalvos polietileno apsauginiu tinklu. Tinklo akies dydis 10x10</w:t>
      </w:r>
      <w:r w:rsidR="009268F5">
        <w:t> </w:t>
      </w:r>
      <w:r w:rsidR="002867F7" w:rsidRPr="002867F7">
        <w:t>cm.</w:t>
      </w:r>
    </w:p>
    <w:p w14:paraId="23328FFF" w14:textId="5C7992D7" w:rsidR="009373C3" w:rsidRDefault="009373C3" w:rsidP="009373C3">
      <w:pPr>
        <w:pStyle w:val="Sraopastraipa"/>
        <w:numPr>
          <w:ilvl w:val="2"/>
          <w:numId w:val="10"/>
        </w:numPr>
        <w:jc w:val="both"/>
      </w:pPr>
      <w:r w:rsidRPr="009373C3">
        <w:t xml:space="preserve">Futbolo aikštės kampuose įrengiamos plastikinės kapsulės, tvirtinamos į žemę, nuimamoms kampinėms futbolo aikštės vėliavėlėms. </w:t>
      </w:r>
      <w:r>
        <w:t>V</w:t>
      </w:r>
      <w:r w:rsidRPr="009373C3">
        <w:t>ėliavėlės aukštis be kapsulės - 150 cm.</w:t>
      </w:r>
    </w:p>
    <w:p w14:paraId="6EF1E4DF" w14:textId="77777777" w:rsidR="00F35096" w:rsidRPr="009373C3" w:rsidRDefault="00F35096" w:rsidP="00F35096">
      <w:pPr>
        <w:pStyle w:val="Sraopastraipa"/>
        <w:ind w:left="1224"/>
        <w:jc w:val="both"/>
      </w:pPr>
    </w:p>
    <w:p w14:paraId="3A709EB2" w14:textId="00E8AE8A" w:rsidR="005F0393" w:rsidRPr="007D2BB2" w:rsidRDefault="000E09F8" w:rsidP="00891208">
      <w:pPr>
        <w:pStyle w:val="Sraopastraipa"/>
        <w:numPr>
          <w:ilvl w:val="1"/>
          <w:numId w:val="10"/>
        </w:numPr>
        <w:spacing w:before="160"/>
        <w:jc w:val="both"/>
        <w:rPr>
          <w:b/>
          <w:bCs/>
        </w:rPr>
      </w:pPr>
      <w:r w:rsidRPr="007D2BB2">
        <w:rPr>
          <w:b/>
          <w:bCs/>
        </w:rPr>
        <w:t>B</w:t>
      </w:r>
      <w:r w:rsidR="00A65353" w:rsidRPr="007D2BB2">
        <w:rPr>
          <w:b/>
          <w:bCs/>
        </w:rPr>
        <w:t>ėgimo tako dangos įrengimas</w:t>
      </w:r>
      <w:r w:rsidR="00FF0FC9" w:rsidRPr="007D2BB2">
        <w:rPr>
          <w:b/>
          <w:bCs/>
        </w:rPr>
        <w:t>.</w:t>
      </w:r>
    </w:p>
    <w:p w14:paraId="41923ED5" w14:textId="5846C3FE" w:rsidR="00E86D25" w:rsidRPr="007D2BB2" w:rsidRDefault="007D2BB2" w:rsidP="005F0393">
      <w:pPr>
        <w:pStyle w:val="Sraopastraipa"/>
        <w:numPr>
          <w:ilvl w:val="2"/>
          <w:numId w:val="10"/>
        </w:numPr>
        <w:spacing w:before="160"/>
        <w:jc w:val="both"/>
      </w:pPr>
      <w:r>
        <w:t xml:space="preserve"> </w:t>
      </w:r>
      <w:r w:rsidR="00A65353" w:rsidRPr="007D2BB2">
        <w:t xml:space="preserve">Prieš pradedant naujos bėgimo tako dangos įrengimą, sena susidėvėjusi bėgimo tako danga turi būti pilnai demontuojama, o statybinės atliekos sutvarkomos teisės aktų nustatyta tvarka. </w:t>
      </w:r>
    </w:p>
    <w:p w14:paraId="049BDE2B" w14:textId="2DD9BB32" w:rsidR="007D2BB2" w:rsidRDefault="007D2BB2" w:rsidP="005F0393">
      <w:pPr>
        <w:pStyle w:val="Sraopastraipa"/>
        <w:numPr>
          <w:ilvl w:val="2"/>
          <w:numId w:val="10"/>
        </w:numPr>
        <w:spacing w:before="160"/>
        <w:jc w:val="both"/>
      </w:pPr>
      <w:r w:rsidRPr="007D2BB2">
        <w:t xml:space="preserve"> </w:t>
      </w:r>
      <w:r w:rsidR="00A65353" w:rsidRPr="007D2BB2">
        <w:t xml:space="preserve">Visas bėgimo takelio perimetras įrėminamas betoniniu bortu </w:t>
      </w:r>
      <w:r w:rsidR="00E86D25" w:rsidRPr="007D2BB2">
        <w:t>(gali būti naudojamas esamas bortas)</w:t>
      </w:r>
      <w:r w:rsidR="00A65353" w:rsidRPr="007D2BB2">
        <w:t>.</w:t>
      </w:r>
    </w:p>
    <w:p w14:paraId="5CA6E926" w14:textId="26C9BCF2" w:rsidR="007D2BB2" w:rsidRDefault="00AF729C" w:rsidP="00AF729C">
      <w:pPr>
        <w:pStyle w:val="Sraopastraipa"/>
        <w:numPr>
          <w:ilvl w:val="2"/>
          <w:numId w:val="10"/>
        </w:numPr>
        <w:spacing w:before="160"/>
        <w:jc w:val="both"/>
      </w:pPr>
      <w:r>
        <w:t xml:space="preserve"> Įrengiama danga turi būti atspari dėvėjimuisi, pralaidi vandeniui. Sintetinė danga turi turėti pasipriešinimą slydimui, turi būti elastinga, ilgaamžė, atspari oro veiksniams ir UV spinduliams, atspari sportinių batelių dygliams.</w:t>
      </w:r>
    </w:p>
    <w:p w14:paraId="1D1A8F66" w14:textId="77777777" w:rsidR="00C04C7D" w:rsidRDefault="00C04C7D" w:rsidP="00C04C7D">
      <w:pPr>
        <w:pStyle w:val="Sraopastraipa"/>
        <w:numPr>
          <w:ilvl w:val="2"/>
          <w:numId w:val="10"/>
        </w:numPr>
        <w:spacing w:before="160"/>
        <w:jc w:val="both"/>
      </w:pPr>
      <w:r>
        <w:t xml:space="preserve"> Danga dvigubo sluoksnio, pirmas sluoksnis yra liejamas maišant SBR granules su rišikliu. Antras sluoksnis yra įrengiamas naudojant purškimo įrangą, viršutinis sluoksnis purškimo būdu padengiamas EPDM pilkos spalvos gumos granulėmis. Bendras dangos storis 13 mm. Sistemą sudaro 11 mm pamatinis sluoksnis ir apie 2 mm viršutinis EPDM purškiamos dangos sluoksnis. </w:t>
      </w:r>
    </w:p>
    <w:p w14:paraId="6C7D59EF" w14:textId="6281800E" w:rsidR="00AF729C" w:rsidRDefault="00C04C7D" w:rsidP="00C04C7D">
      <w:pPr>
        <w:pStyle w:val="Sraopastraipa"/>
        <w:numPr>
          <w:ilvl w:val="2"/>
          <w:numId w:val="10"/>
        </w:numPr>
        <w:spacing w:before="160"/>
        <w:jc w:val="both"/>
      </w:pPr>
      <w:r>
        <w:t>Pagrindiniai techniniai parametrai:</w:t>
      </w:r>
    </w:p>
    <w:p w14:paraId="5E76356E" w14:textId="6877B850" w:rsidR="001B1546" w:rsidRDefault="001B1546" w:rsidP="00704E57">
      <w:pPr>
        <w:pStyle w:val="Sraopastraipa"/>
        <w:numPr>
          <w:ilvl w:val="3"/>
          <w:numId w:val="10"/>
        </w:numPr>
        <w:tabs>
          <w:tab w:val="left" w:pos="1985"/>
        </w:tabs>
        <w:spacing w:before="160"/>
        <w:jc w:val="both"/>
      </w:pPr>
      <w:r>
        <w:t xml:space="preserve">Paviršiaus kietumas ~ 60°C ± 5°C, </w:t>
      </w:r>
      <w:proofErr w:type="spellStart"/>
      <w:r>
        <w:t>Sh</w:t>
      </w:r>
      <w:proofErr w:type="spellEnd"/>
      <w:r>
        <w:t xml:space="preserve"> A;</w:t>
      </w:r>
    </w:p>
    <w:p w14:paraId="77ECA9FA" w14:textId="5870F04E" w:rsidR="001B1546" w:rsidRDefault="001B1546" w:rsidP="00704E57">
      <w:pPr>
        <w:pStyle w:val="Sraopastraipa"/>
        <w:numPr>
          <w:ilvl w:val="3"/>
          <w:numId w:val="10"/>
        </w:numPr>
        <w:tabs>
          <w:tab w:val="left" w:pos="1985"/>
        </w:tabs>
        <w:spacing w:before="160"/>
        <w:jc w:val="both"/>
      </w:pPr>
      <w:r>
        <w:t>Kinetinės trinties koeficientas: sausas paviršius ≥ 0,40, drėgnas paviršius ≥ 0,35;</w:t>
      </w:r>
    </w:p>
    <w:p w14:paraId="4D41E709" w14:textId="2AD397F9" w:rsidR="001B1546" w:rsidRDefault="001B1546" w:rsidP="00704E57">
      <w:pPr>
        <w:pStyle w:val="Sraopastraipa"/>
        <w:numPr>
          <w:ilvl w:val="3"/>
          <w:numId w:val="10"/>
        </w:numPr>
        <w:tabs>
          <w:tab w:val="left" w:pos="1985"/>
        </w:tabs>
        <w:spacing w:before="160"/>
        <w:jc w:val="both"/>
      </w:pPr>
      <w:r>
        <w:t>Vandens įgeriamumas ≤ 16%;</w:t>
      </w:r>
    </w:p>
    <w:p w14:paraId="744930FD" w14:textId="6B3EA7E7" w:rsidR="001B1546" w:rsidRDefault="001B1546" w:rsidP="00704E57">
      <w:pPr>
        <w:pStyle w:val="Sraopastraipa"/>
        <w:numPr>
          <w:ilvl w:val="3"/>
          <w:numId w:val="10"/>
        </w:numPr>
        <w:tabs>
          <w:tab w:val="left" w:pos="1985"/>
        </w:tabs>
        <w:spacing w:before="160"/>
        <w:jc w:val="both"/>
      </w:pPr>
      <w:r>
        <w:t xml:space="preserve">Tąsumo jėga ≥ 0,75 </w:t>
      </w:r>
      <w:proofErr w:type="spellStart"/>
      <w:r>
        <w:t>MPa</w:t>
      </w:r>
      <w:proofErr w:type="spellEnd"/>
      <w:r>
        <w:t>;</w:t>
      </w:r>
    </w:p>
    <w:p w14:paraId="36E94941" w14:textId="1AD54171" w:rsidR="001B1546" w:rsidRDefault="001B1546" w:rsidP="00704E57">
      <w:pPr>
        <w:pStyle w:val="Sraopastraipa"/>
        <w:numPr>
          <w:ilvl w:val="3"/>
          <w:numId w:val="10"/>
        </w:numPr>
        <w:tabs>
          <w:tab w:val="left" w:pos="1985"/>
        </w:tabs>
        <w:spacing w:before="160"/>
        <w:jc w:val="both"/>
      </w:pPr>
      <w:r>
        <w:t>Įtrūkimo pailgėjimas ≥ 60%;</w:t>
      </w:r>
    </w:p>
    <w:p w14:paraId="2EAC1975" w14:textId="0E02AEED" w:rsidR="001B1546" w:rsidRDefault="001B1546" w:rsidP="00704E57">
      <w:pPr>
        <w:pStyle w:val="Sraopastraipa"/>
        <w:numPr>
          <w:ilvl w:val="3"/>
          <w:numId w:val="10"/>
        </w:numPr>
        <w:tabs>
          <w:tab w:val="left" w:pos="1985"/>
        </w:tabs>
        <w:spacing w:before="160"/>
        <w:jc w:val="both"/>
      </w:pPr>
      <w:r>
        <w:t>Įplyšimų plitimas ≥ 110 N;</w:t>
      </w:r>
    </w:p>
    <w:p w14:paraId="1B5964FD" w14:textId="141F83CA" w:rsidR="001B1546" w:rsidRDefault="001B1546" w:rsidP="00704E57">
      <w:pPr>
        <w:pStyle w:val="Sraopastraipa"/>
        <w:numPr>
          <w:ilvl w:val="3"/>
          <w:numId w:val="10"/>
        </w:numPr>
        <w:tabs>
          <w:tab w:val="left" w:pos="1985"/>
        </w:tabs>
        <w:spacing w:before="160"/>
        <w:jc w:val="both"/>
      </w:pPr>
      <w:r>
        <w:t>Matmenų pasikeitimas 60°C temperatūroje &lt; 0,01 %;</w:t>
      </w:r>
    </w:p>
    <w:p w14:paraId="4F83FC53" w14:textId="2A7BA0A9" w:rsidR="001B1546" w:rsidRDefault="001B1546" w:rsidP="00704E57">
      <w:pPr>
        <w:pStyle w:val="Sraopastraipa"/>
        <w:numPr>
          <w:ilvl w:val="3"/>
          <w:numId w:val="10"/>
        </w:numPr>
        <w:tabs>
          <w:tab w:val="left" w:pos="1985"/>
        </w:tabs>
        <w:spacing w:before="160"/>
        <w:jc w:val="both"/>
      </w:pPr>
      <w:r>
        <w:t xml:space="preserve">Pagrindo lipnumas: ant betono ≥ 0,65 </w:t>
      </w:r>
      <w:proofErr w:type="spellStart"/>
      <w:r>
        <w:t>MPa</w:t>
      </w:r>
      <w:proofErr w:type="spellEnd"/>
      <w:r>
        <w:t xml:space="preserve">, ant asfalto ≥ 0,50 </w:t>
      </w:r>
      <w:proofErr w:type="spellStart"/>
      <w:r>
        <w:t>MPa</w:t>
      </w:r>
      <w:proofErr w:type="spellEnd"/>
      <w:r>
        <w:t>;</w:t>
      </w:r>
    </w:p>
    <w:p w14:paraId="1573E1C2" w14:textId="219696B2" w:rsidR="001B1546" w:rsidRDefault="001B1546" w:rsidP="00704E57">
      <w:pPr>
        <w:pStyle w:val="Sraopastraipa"/>
        <w:numPr>
          <w:ilvl w:val="3"/>
          <w:numId w:val="10"/>
        </w:numPr>
        <w:tabs>
          <w:tab w:val="left" w:pos="1985"/>
        </w:tabs>
        <w:spacing w:before="160"/>
        <w:jc w:val="both"/>
      </w:pPr>
      <w:r>
        <w:lastRenderedPageBreak/>
        <w:t>Atsparumas dilimui &lt; 0,09 mm;</w:t>
      </w:r>
    </w:p>
    <w:p w14:paraId="19A88EA5" w14:textId="117DBD30" w:rsidR="001B1546" w:rsidRDefault="001B1546" w:rsidP="00704E57">
      <w:pPr>
        <w:pStyle w:val="Sraopastraipa"/>
        <w:numPr>
          <w:ilvl w:val="3"/>
          <w:numId w:val="10"/>
        </w:numPr>
        <w:tabs>
          <w:tab w:val="left" w:pos="1985"/>
        </w:tabs>
        <w:spacing w:before="160"/>
        <w:jc w:val="both"/>
      </w:pPr>
      <w:r>
        <w:t>Smūgio atsparumas - įspaudimo plotas 550 mm² ± 50 mm;</w:t>
      </w:r>
    </w:p>
    <w:p w14:paraId="3E670DFC" w14:textId="76E06E8F" w:rsidR="001B1546" w:rsidRDefault="001B1546" w:rsidP="00704E57">
      <w:pPr>
        <w:pStyle w:val="Sraopastraipa"/>
        <w:numPr>
          <w:ilvl w:val="3"/>
          <w:numId w:val="10"/>
        </w:numPr>
        <w:tabs>
          <w:tab w:val="left" w:pos="1985"/>
        </w:tabs>
        <w:spacing w:before="160"/>
        <w:jc w:val="both"/>
      </w:pPr>
      <w:r>
        <w:t>Atsparumas hidroterminiams ciklas keičiant svorį ≤ 0,50%;</w:t>
      </w:r>
    </w:p>
    <w:p w14:paraId="594E0239" w14:textId="77777777" w:rsidR="007745E2" w:rsidRDefault="007745E2" w:rsidP="00704E57">
      <w:pPr>
        <w:pStyle w:val="Sraopastraipa"/>
        <w:numPr>
          <w:ilvl w:val="3"/>
          <w:numId w:val="10"/>
        </w:numPr>
        <w:tabs>
          <w:tab w:val="left" w:pos="1985"/>
        </w:tabs>
        <w:spacing w:before="160"/>
        <w:jc w:val="both"/>
      </w:pPr>
      <w:r>
        <w:t>Atsparumas šalčiui keičiant svorį &lt; 0,50 %;</w:t>
      </w:r>
    </w:p>
    <w:p w14:paraId="1A26FC76" w14:textId="2A7213A5" w:rsidR="007745E2" w:rsidRDefault="007745E2" w:rsidP="00704E57">
      <w:pPr>
        <w:pStyle w:val="Sraopastraipa"/>
        <w:numPr>
          <w:ilvl w:val="3"/>
          <w:numId w:val="10"/>
        </w:numPr>
        <w:tabs>
          <w:tab w:val="left" w:pos="1985"/>
        </w:tabs>
        <w:spacing w:before="160"/>
        <w:jc w:val="both"/>
      </w:pPr>
      <w:r>
        <w:t>Atsparumas dirbtiniam senėjimui, pilka skalė laipsniais 4 – 5.</w:t>
      </w:r>
    </w:p>
    <w:p w14:paraId="3FBA7030" w14:textId="06859884" w:rsidR="00A53FA2" w:rsidRDefault="0063773B" w:rsidP="0063773B">
      <w:pPr>
        <w:pStyle w:val="Sraopastraipa"/>
        <w:numPr>
          <w:ilvl w:val="2"/>
          <w:numId w:val="10"/>
        </w:numPr>
        <w:spacing w:before="160"/>
        <w:jc w:val="both"/>
      </w:pPr>
      <w:r>
        <w:t xml:space="preserve"> </w:t>
      </w:r>
      <w:bookmarkStart w:id="0" w:name="_Hlk235196519"/>
      <w:r>
        <w:t xml:space="preserve">Po sintetinės dangos įrengimo darbų bėgimo take ant sukietėjusios dangos turi būti nubraižomos linijos. Bėgimo takų linijos turi būti dažomos </w:t>
      </w:r>
      <w:r w:rsidR="00244DB6">
        <w:t xml:space="preserve">balta spalva </w:t>
      </w:r>
      <w:r>
        <w:t xml:space="preserve">ant sukietėjusios dangos </w:t>
      </w:r>
      <w:proofErr w:type="spellStart"/>
      <w:r>
        <w:t>dvikomponenčiais</w:t>
      </w:r>
      <w:proofErr w:type="spellEnd"/>
      <w:r>
        <w:t xml:space="preserve"> </w:t>
      </w:r>
      <w:proofErr w:type="spellStart"/>
      <w:r>
        <w:t>poliuretaninias</w:t>
      </w:r>
      <w:proofErr w:type="spellEnd"/>
      <w:r>
        <w:t xml:space="preserve"> dažais naudojant specialią dažymo mašiną.</w:t>
      </w:r>
      <w:bookmarkEnd w:id="0"/>
    </w:p>
    <w:p w14:paraId="6CB1E2C8" w14:textId="571D1347" w:rsidR="00704E57" w:rsidRDefault="00704E57" w:rsidP="00704E57">
      <w:pPr>
        <w:pStyle w:val="Sraopastraipa"/>
        <w:numPr>
          <w:ilvl w:val="2"/>
          <w:numId w:val="10"/>
        </w:numPr>
        <w:spacing w:before="160"/>
        <w:jc w:val="both"/>
      </w:pPr>
      <w:r>
        <w:t xml:space="preserve"> Rangovas privalo pateikti numatomos įrengti dangos pavyzdžius, techninį aprašymą, atitikties sertifikatus, bandymų ataskaitas bei komplektuojančių dalių gamintojų garantijas.</w:t>
      </w:r>
    </w:p>
    <w:p w14:paraId="79C437C3" w14:textId="749C9EB9" w:rsidR="00F35096" w:rsidRDefault="00704E57" w:rsidP="00EB114C">
      <w:pPr>
        <w:pStyle w:val="Sraopastraipa"/>
        <w:numPr>
          <w:ilvl w:val="2"/>
          <w:numId w:val="10"/>
        </w:numPr>
        <w:spacing w:before="160"/>
        <w:jc w:val="both"/>
      </w:pPr>
      <w:r>
        <w:t xml:space="preserve"> Dangos įrengimo darbai atliekami pagal medžiagos gamintojo ar tiekėjo instrukcijas.</w:t>
      </w:r>
    </w:p>
    <w:p w14:paraId="16A56957" w14:textId="77777777" w:rsidR="00EB114C" w:rsidRDefault="00EB114C" w:rsidP="00EB114C">
      <w:pPr>
        <w:pStyle w:val="Sraopastraipa"/>
        <w:spacing w:before="160"/>
        <w:ind w:left="1224"/>
        <w:jc w:val="both"/>
      </w:pPr>
    </w:p>
    <w:p w14:paraId="0410DE7F" w14:textId="11E36834" w:rsidR="00C15DF7" w:rsidRPr="00903D4B" w:rsidRDefault="00903D4B" w:rsidP="00C15DF7">
      <w:pPr>
        <w:pStyle w:val="Sraopastraipa"/>
        <w:numPr>
          <w:ilvl w:val="1"/>
          <w:numId w:val="10"/>
        </w:numPr>
        <w:spacing w:before="160"/>
        <w:jc w:val="both"/>
        <w:rPr>
          <w:b/>
          <w:bCs/>
        </w:rPr>
      </w:pPr>
      <w:r>
        <w:rPr>
          <w:b/>
          <w:bCs/>
        </w:rPr>
        <w:t>Sporto aikštelių danga</w:t>
      </w:r>
      <w:r w:rsidR="00C15DF7" w:rsidRPr="00903D4B">
        <w:rPr>
          <w:b/>
          <w:bCs/>
        </w:rPr>
        <w:t>.</w:t>
      </w:r>
    </w:p>
    <w:p w14:paraId="16B2A2ED" w14:textId="60BD588E" w:rsidR="00463035" w:rsidRDefault="00F51CAC" w:rsidP="00F51CAC">
      <w:pPr>
        <w:pStyle w:val="Sraopastraipa"/>
        <w:numPr>
          <w:ilvl w:val="2"/>
          <w:numId w:val="10"/>
        </w:numPr>
        <w:spacing w:before="160"/>
        <w:jc w:val="both"/>
      </w:pPr>
      <w:r>
        <w:t xml:space="preserve"> </w:t>
      </w:r>
      <w:r w:rsidRPr="00903D4B">
        <w:t>Žaidimų aikštelių dangos įrengiamos ant naujai įrengiamų pagrindų ir dviejų sluoksnių asfalto dangos, kurių storiai ir tipas pateikiami 4.4 pu</w:t>
      </w:r>
      <w:r w:rsidR="00903D4B" w:rsidRPr="00903D4B">
        <w:t xml:space="preserve">nkte ir jo papunkčiuose. </w:t>
      </w:r>
      <w:r w:rsidR="00257A04">
        <w:t xml:space="preserve">Įrengiamas aikštės užapvalintose zonose, padengiamas sektorius nuo </w:t>
      </w:r>
      <w:r w:rsidR="00D83186">
        <w:t>futbolo aikštės dirbtinės dangos iki bėgimo tako ribų.</w:t>
      </w:r>
    </w:p>
    <w:p w14:paraId="59A094D9" w14:textId="77777777" w:rsidR="003004F5" w:rsidRDefault="003004F5" w:rsidP="003004F5">
      <w:pPr>
        <w:pStyle w:val="Sraopastraipa"/>
        <w:numPr>
          <w:ilvl w:val="2"/>
          <w:numId w:val="10"/>
        </w:numPr>
        <w:spacing w:before="160"/>
        <w:jc w:val="both"/>
      </w:pPr>
      <w:r>
        <w:t xml:space="preserve"> Sintetinė danga, pralaidi vandeniui, dviejų sluoksnių, kurios bendras storis ne mažesnis kaip 14 mm, pirmas sluoksnis 8 mm susidedantis iš SBR juodų granulių 1 - 4 mm dydžio maišant su rišamąja medžiaga ir klojant ant naujai pakloto asfaltbetonio pagrindo. Viršutinis 6 mm struktūrinis sluoksnis EPDM 1 - 3,5 mm dydžio granulės, liejamos ant SBR sluoksnio, maišant su rišikliais. </w:t>
      </w:r>
    </w:p>
    <w:p w14:paraId="1E2ECEAF" w14:textId="4BC3BDBF" w:rsidR="000F3CBC" w:rsidRDefault="000F3CBC" w:rsidP="003004F5">
      <w:pPr>
        <w:pStyle w:val="Sraopastraipa"/>
        <w:numPr>
          <w:ilvl w:val="2"/>
          <w:numId w:val="10"/>
        </w:numPr>
        <w:spacing w:before="160"/>
        <w:jc w:val="both"/>
      </w:pPr>
      <w:r>
        <w:t xml:space="preserve"> </w:t>
      </w:r>
      <w:r w:rsidRPr="000F3CBC">
        <w:t>Pagrindiniai techniniai parametrai:</w:t>
      </w:r>
    </w:p>
    <w:p w14:paraId="6BA514C8" w14:textId="32675D8A" w:rsidR="000F3CBC" w:rsidRDefault="000F3CBC" w:rsidP="000D6CE2">
      <w:pPr>
        <w:pStyle w:val="Sraopastraipa"/>
        <w:numPr>
          <w:ilvl w:val="3"/>
          <w:numId w:val="10"/>
        </w:numPr>
        <w:tabs>
          <w:tab w:val="left" w:pos="1985"/>
        </w:tabs>
        <w:spacing w:before="160"/>
        <w:jc w:val="both"/>
      </w:pPr>
      <w:r>
        <w:t xml:space="preserve">Paviršiaus kietumas ~ 55°C, </w:t>
      </w:r>
      <w:proofErr w:type="spellStart"/>
      <w:r>
        <w:t>Sh</w:t>
      </w:r>
      <w:proofErr w:type="spellEnd"/>
      <w:r>
        <w:t xml:space="preserve"> A;</w:t>
      </w:r>
    </w:p>
    <w:p w14:paraId="371B2ABA" w14:textId="32DFB8CC" w:rsidR="000F3CBC" w:rsidRDefault="000F3CBC" w:rsidP="000D6CE2">
      <w:pPr>
        <w:pStyle w:val="Sraopastraipa"/>
        <w:numPr>
          <w:ilvl w:val="3"/>
          <w:numId w:val="10"/>
        </w:numPr>
        <w:tabs>
          <w:tab w:val="left" w:pos="1985"/>
        </w:tabs>
        <w:spacing w:before="160"/>
        <w:jc w:val="both"/>
      </w:pPr>
      <w:r>
        <w:t>Kinetinės trinties koeficientas: sausas paviršius ≥ 0,40, drėgnas paviršius ≥ 0,35;</w:t>
      </w:r>
    </w:p>
    <w:p w14:paraId="2842F4F8" w14:textId="50F6ABD6" w:rsidR="000F3CBC" w:rsidRDefault="000F3CBC" w:rsidP="000D6CE2">
      <w:pPr>
        <w:pStyle w:val="Sraopastraipa"/>
        <w:numPr>
          <w:ilvl w:val="3"/>
          <w:numId w:val="10"/>
        </w:numPr>
        <w:tabs>
          <w:tab w:val="left" w:pos="1985"/>
        </w:tabs>
        <w:spacing w:before="160"/>
        <w:jc w:val="both"/>
      </w:pPr>
      <w:r>
        <w:t>Vandens įgeriamumas ≤ 4 %;</w:t>
      </w:r>
    </w:p>
    <w:p w14:paraId="2BBC87F1" w14:textId="68B7A27F" w:rsidR="000F3CBC" w:rsidRDefault="000F3CBC" w:rsidP="000D6CE2">
      <w:pPr>
        <w:pStyle w:val="Sraopastraipa"/>
        <w:numPr>
          <w:ilvl w:val="3"/>
          <w:numId w:val="10"/>
        </w:numPr>
        <w:tabs>
          <w:tab w:val="left" w:pos="1985"/>
        </w:tabs>
        <w:spacing w:before="160"/>
        <w:jc w:val="both"/>
      </w:pPr>
      <w:r>
        <w:t xml:space="preserve">Tąsumo savybės: tempimo ≥ 0,8 </w:t>
      </w:r>
      <w:proofErr w:type="spellStart"/>
      <w:r>
        <w:t>MPa</w:t>
      </w:r>
      <w:proofErr w:type="spellEnd"/>
      <w:r>
        <w:t>, pailgėjimas tempiant 65 %;</w:t>
      </w:r>
    </w:p>
    <w:p w14:paraId="7AB7E4B7" w14:textId="5D50B0D2" w:rsidR="000F3CBC" w:rsidRDefault="000F3CBC" w:rsidP="000D6CE2">
      <w:pPr>
        <w:pStyle w:val="Sraopastraipa"/>
        <w:numPr>
          <w:ilvl w:val="3"/>
          <w:numId w:val="10"/>
        </w:numPr>
        <w:tabs>
          <w:tab w:val="left" w:pos="1985"/>
        </w:tabs>
        <w:spacing w:before="160"/>
        <w:jc w:val="both"/>
      </w:pPr>
      <w:r>
        <w:t>Įplyšimų plitimas ≥ 100 N;</w:t>
      </w:r>
    </w:p>
    <w:p w14:paraId="7BCE3B36" w14:textId="6C5BE734" w:rsidR="000F3CBC" w:rsidRDefault="000F3CBC" w:rsidP="000D6CE2">
      <w:pPr>
        <w:pStyle w:val="Sraopastraipa"/>
        <w:numPr>
          <w:ilvl w:val="3"/>
          <w:numId w:val="10"/>
        </w:numPr>
        <w:tabs>
          <w:tab w:val="left" w:pos="1985"/>
        </w:tabs>
        <w:spacing w:before="160"/>
        <w:jc w:val="both"/>
      </w:pPr>
      <w:r>
        <w:t>Matmenų pasikeitimas 80°C temperatūroje &lt; 0,15 %;</w:t>
      </w:r>
    </w:p>
    <w:p w14:paraId="31C274D7" w14:textId="49FE5BE2" w:rsidR="000F3CBC" w:rsidRDefault="000F3CBC" w:rsidP="000D6CE2">
      <w:pPr>
        <w:pStyle w:val="Sraopastraipa"/>
        <w:numPr>
          <w:ilvl w:val="3"/>
          <w:numId w:val="10"/>
        </w:numPr>
        <w:tabs>
          <w:tab w:val="left" w:pos="1985"/>
        </w:tabs>
        <w:spacing w:before="160"/>
        <w:jc w:val="both"/>
      </w:pPr>
      <w:r>
        <w:t xml:space="preserve">Pagrindo lipnumas: ant betono ≥ 0,70 </w:t>
      </w:r>
      <w:proofErr w:type="spellStart"/>
      <w:r>
        <w:t>MPa</w:t>
      </w:r>
      <w:proofErr w:type="spellEnd"/>
      <w:r>
        <w:t xml:space="preserve">, ant asfalto ≥ 0,25 </w:t>
      </w:r>
      <w:proofErr w:type="spellStart"/>
      <w:r>
        <w:t>MPa</w:t>
      </w:r>
      <w:proofErr w:type="spellEnd"/>
      <w:r>
        <w:t>;</w:t>
      </w:r>
    </w:p>
    <w:p w14:paraId="0C091714" w14:textId="3134FD5A" w:rsidR="000F3CBC" w:rsidRDefault="000F3CBC" w:rsidP="000D6CE2">
      <w:pPr>
        <w:pStyle w:val="Sraopastraipa"/>
        <w:numPr>
          <w:ilvl w:val="3"/>
          <w:numId w:val="10"/>
        </w:numPr>
        <w:tabs>
          <w:tab w:val="left" w:pos="1985"/>
        </w:tabs>
        <w:spacing w:before="160"/>
        <w:jc w:val="both"/>
      </w:pPr>
      <w:r>
        <w:t>Atsparumas dilimui &lt; 0,3 mm;</w:t>
      </w:r>
    </w:p>
    <w:p w14:paraId="53C70BDE" w14:textId="6167161A" w:rsidR="000F3CBC" w:rsidRDefault="000F3CBC" w:rsidP="000D6CE2">
      <w:pPr>
        <w:pStyle w:val="Sraopastraipa"/>
        <w:numPr>
          <w:ilvl w:val="3"/>
          <w:numId w:val="10"/>
        </w:numPr>
        <w:tabs>
          <w:tab w:val="left" w:pos="1985"/>
        </w:tabs>
        <w:spacing w:before="160"/>
        <w:jc w:val="both"/>
      </w:pPr>
      <w:r>
        <w:t>Atsparumas hidroterminiams ciklas keičiant svorį ≤ 0,50%;</w:t>
      </w:r>
    </w:p>
    <w:p w14:paraId="2593C2E1" w14:textId="6FDFDB35" w:rsidR="000F3CBC" w:rsidRDefault="000F3CBC" w:rsidP="000D6CE2">
      <w:pPr>
        <w:pStyle w:val="Sraopastraipa"/>
        <w:numPr>
          <w:ilvl w:val="3"/>
          <w:numId w:val="10"/>
        </w:numPr>
        <w:tabs>
          <w:tab w:val="left" w:pos="1985"/>
        </w:tabs>
        <w:spacing w:before="160"/>
        <w:jc w:val="both"/>
      </w:pPr>
      <w:r>
        <w:t>Atsparumas šalčiui keičiant svorį &lt; 0,60 %;</w:t>
      </w:r>
    </w:p>
    <w:p w14:paraId="1F79B21E" w14:textId="715373CD" w:rsidR="006F50AF" w:rsidRDefault="006F50AF" w:rsidP="006F50AF">
      <w:pPr>
        <w:pStyle w:val="Sraopastraipa"/>
        <w:numPr>
          <w:ilvl w:val="2"/>
          <w:numId w:val="10"/>
        </w:numPr>
        <w:spacing w:before="160"/>
        <w:jc w:val="both"/>
      </w:pPr>
      <w:r>
        <w:t xml:space="preserve"> Rangovas privalo pateikti numatomos įrengti dangos pavyzdžius, techninį aprašymą, atitikties sertifikatus, bandymų ataskaitas bei komplektuojančių dalių gamintojų garantijas.</w:t>
      </w:r>
    </w:p>
    <w:p w14:paraId="5AA26325" w14:textId="6E3ABF43" w:rsidR="006F50AF" w:rsidRDefault="006F50AF" w:rsidP="006F50AF">
      <w:pPr>
        <w:pStyle w:val="Sraopastraipa"/>
        <w:numPr>
          <w:ilvl w:val="2"/>
          <w:numId w:val="10"/>
        </w:numPr>
        <w:spacing w:before="160"/>
        <w:jc w:val="both"/>
      </w:pPr>
      <w:r>
        <w:t xml:space="preserve"> </w:t>
      </w:r>
      <w:r w:rsidRPr="006F50AF">
        <w:t>Dangos įrengimo darbai atliekami pagal medžiagos gamintojo ar tiekėjo instrukcijas</w:t>
      </w:r>
      <w:r>
        <w:t>.</w:t>
      </w:r>
    </w:p>
    <w:p w14:paraId="7C1523A4" w14:textId="55D0C631" w:rsidR="00570E46" w:rsidRDefault="0035653E" w:rsidP="003004F5">
      <w:pPr>
        <w:pStyle w:val="Sraopastraipa"/>
        <w:numPr>
          <w:ilvl w:val="2"/>
          <w:numId w:val="10"/>
        </w:numPr>
        <w:spacing w:before="160"/>
        <w:jc w:val="both"/>
      </w:pPr>
      <w:r>
        <w:t xml:space="preserve"> </w:t>
      </w:r>
      <w:r w:rsidR="00244DB6" w:rsidRPr="00244DB6">
        <w:t>Po sintetinės dangos įrengimo darbų ant sukietėjusios dangos turi būti nubraižomos linijos</w:t>
      </w:r>
      <w:r w:rsidR="00244DB6">
        <w:t xml:space="preserve"> </w:t>
      </w:r>
      <w:r w:rsidR="00244DB6" w:rsidRPr="00244DB6">
        <w:t xml:space="preserve">balta spalva ant sukietėjusios dangos </w:t>
      </w:r>
      <w:proofErr w:type="spellStart"/>
      <w:r w:rsidR="00244DB6" w:rsidRPr="00244DB6">
        <w:t>dvikomponenčiais</w:t>
      </w:r>
      <w:proofErr w:type="spellEnd"/>
      <w:r w:rsidR="00244DB6" w:rsidRPr="00244DB6">
        <w:t xml:space="preserve"> </w:t>
      </w:r>
      <w:proofErr w:type="spellStart"/>
      <w:r w:rsidR="00244DB6" w:rsidRPr="00244DB6">
        <w:t>poliuretaninias</w:t>
      </w:r>
      <w:proofErr w:type="spellEnd"/>
      <w:r w:rsidR="00244DB6" w:rsidRPr="00244DB6">
        <w:t xml:space="preserve"> dažais naudojant specialią dažymo mašiną.</w:t>
      </w:r>
      <w:r>
        <w:t xml:space="preserve"> Žaidimo aikštelės sužymėjimo matmenys – 9x18 m</w:t>
      </w:r>
      <w:r w:rsidR="003F7459">
        <w:t xml:space="preserve"> (linijų plotis – ne mažiau nei 5 cm)</w:t>
      </w:r>
      <w:r>
        <w:t>.</w:t>
      </w:r>
    </w:p>
    <w:p w14:paraId="77066EFF" w14:textId="20169F29" w:rsidR="006F50AF" w:rsidRDefault="006F50AF" w:rsidP="00811975">
      <w:pPr>
        <w:pStyle w:val="Sraopastraipa"/>
        <w:numPr>
          <w:ilvl w:val="2"/>
          <w:numId w:val="10"/>
        </w:numPr>
        <w:spacing w:before="160"/>
        <w:jc w:val="both"/>
      </w:pPr>
      <w:r w:rsidRPr="00966642">
        <w:t>Sužymėtos aikštelės centre įbetonuojami universalūs stovai, reguliuojamo aukščio, su įmontuotu tinklo įtempimo mechanizmu. Stovai pagaminti iš 80 x 80 mm</w:t>
      </w:r>
      <w:r>
        <w:t xml:space="preserve"> plieno profilio, 250 cm aukščio, dažyti milteliniu būdu. Komplekte – įbetonavimo gilzės, dangteliai, tinklas, stovų apsaugos. 2 komplektai – dviem aikštelėms iš </w:t>
      </w:r>
      <w:r w:rsidR="00811975">
        <w:t xml:space="preserve">šiaurinės ir pietinės futbolo aikštės pusės (suapvalintos vidinės zonos). </w:t>
      </w:r>
      <w:r>
        <w:t xml:space="preserve">Tinklas </w:t>
      </w:r>
      <w:r w:rsidR="00811975">
        <w:t xml:space="preserve">– </w:t>
      </w:r>
      <w:r>
        <w:t xml:space="preserve">3 mm storio, viršutinis tinklo apvadas ≥ 40 mm. Tinklo ilgis 12,8 m, aukštis 1,08 m. Tinklo akis 4,2 x 4,2 cm, 3,15 mm storio ir 13,5 m ilgio įtempimo plieninis lynas. Prieš užsakant gaminį, gaminio technines charakteristikas būtina suderinti su Užsakovu. </w:t>
      </w:r>
    </w:p>
    <w:p w14:paraId="7DF043A1" w14:textId="1970E329" w:rsidR="00C15DF7" w:rsidRDefault="00A14937" w:rsidP="003C42D7">
      <w:pPr>
        <w:pStyle w:val="Sraopastraipa"/>
        <w:numPr>
          <w:ilvl w:val="2"/>
          <w:numId w:val="10"/>
        </w:numPr>
        <w:spacing w:before="160"/>
        <w:jc w:val="both"/>
      </w:pPr>
      <w:r>
        <w:lastRenderedPageBreak/>
        <w:t xml:space="preserve"> </w:t>
      </w:r>
      <w:r w:rsidR="00A65353" w:rsidRPr="00B939D2">
        <w:t xml:space="preserve">Šuolio į tolį sektoriaus atnaujinimas: Darbų metu visiškai išsaugomi </w:t>
      </w:r>
      <w:r w:rsidR="00A95DE0">
        <w:t xml:space="preserve">(arba atstatomi po pagrindų įrengimo darbų) </w:t>
      </w:r>
      <w:r w:rsidR="00A65353" w:rsidRPr="00B939D2">
        <w:t>abu esami šuolio į tolį sektoriai, o juose esanti danga yra pilnai atnaujinama</w:t>
      </w:r>
      <w:r w:rsidR="00903D4B" w:rsidRPr="00B939D2">
        <w:t xml:space="preserve"> / keičiama</w:t>
      </w:r>
      <w:r w:rsidR="00A65353" w:rsidRPr="00B939D2">
        <w:t xml:space="preserve">. </w:t>
      </w:r>
      <w:r w:rsidR="004334A0" w:rsidRPr="00B939D2">
        <w:t>Atnaujinamas ir sutvarkomas esama</w:t>
      </w:r>
      <w:r w:rsidR="000C2D11" w:rsidRPr="00B939D2">
        <w:t xml:space="preserve">s šuolio į tolį smėlio sektorius, atnaujinami </w:t>
      </w:r>
      <w:r w:rsidR="00903D4B" w:rsidRPr="00B939D2">
        <w:t xml:space="preserve">saugūs </w:t>
      </w:r>
      <w:r w:rsidR="00B939D2" w:rsidRPr="00B939D2">
        <w:t xml:space="preserve">guminiai </w:t>
      </w:r>
      <w:proofErr w:type="spellStart"/>
      <w:r w:rsidR="000C2D11" w:rsidRPr="00B939D2">
        <w:t>borteliai</w:t>
      </w:r>
      <w:proofErr w:type="spellEnd"/>
      <w:r w:rsidR="000C2D11" w:rsidRPr="00B939D2">
        <w:t xml:space="preserve"> ir </w:t>
      </w:r>
      <w:r w:rsidR="009B043A" w:rsidRPr="00B939D2">
        <w:t>išvalomas bei papildomas smėlis (jei reikia).</w:t>
      </w:r>
      <w:r w:rsidR="00A42FFD" w:rsidRPr="00B939D2">
        <w:t xml:space="preserve"> </w:t>
      </w:r>
      <w:r w:rsidR="001A7774" w:rsidRPr="00B939D2">
        <w:t xml:space="preserve">Smėlio sektoriui įrengiamas </w:t>
      </w:r>
      <w:r w:rsidR="003C42D7">
        <w:t xml:space="preserve">PVC </w:t>
      </w:r>
      <w:r w:rsidR="001A7774" w:rsidRPr="00B939D2">
        <w:t>uždangalas</w:t>
      </w:r>
      <w:r w:rsidR="003C42D7">
        <w:t>,</w:t>
      </w:r>
      <w:r w:rsidR="00A95DE0">
        <w:t xml:space="preserve"> </w:t>
      </w:r>
      <w:r w:rsidR="003C42D7">
        <w:t>kurio kraštai įtempti plienine grandine. Spalva - raudona.</w:t>
      </w:r>
    </w:p>
    <w:p w14:paraId="4D0AEDBF" w14:textId="54516DF3" w:rsidR="003C42D7" w:rsidRDefault="00C568E1" w:rsidP="00F67009">
      <w:pPr>
        <w:spacing w:after="0" w:line="240" w:lineRule="auto"/>
        <w:jc w:val="center"/>
      </w:pPr>
      <w:r w:rsidRPr="00C568E1">
        <w:rPr>
          <w:noProof/>
        </w:rPr>
        <w:drawing>
          <wp:inline distT="0" distB="0" distL="0" distR="0" wp14:anchorId="52F3E37C" wp14:editId="15E4ADA9">
            <wp:extent cx="2705100" cy="1791689"/>
            <wp:effectExtent l="0" t="0" r="0" b="0"/>
            <wp:docPr id="1667842337" name="Paveikslėlis 1" descr="Paveikslėlis, kuriame yra žolė, lauko, raudonas, lauk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42337" name="Paveikslėlis 1" descr="Paveikslėlis, kuriame yra žolė, lauko, raudonas, laukas&#10;&#10;Dirbtinio intelekto sugeneruotas turinys gali būti neteisingas."/>
                    <pic:cNvPicPr/>
                  </pic:nvPicPr>
                  <pic:blipFill>
                    <a:blip r:embed="rId7"/>
                    <a:stretch>
                      <a:fillRect/>
                    </a:stretch>
                  </pic:blipFill>
                  <pic:spPr>
                    <a:xfrm>
                      <a:off x="0" y="0"/>
                      <a:ext cx="2713116" cy="1796998"/>
                    </a:xfrm>
                    <a:prstGeom prst="rect">
                      <a:avLst/>
                    </a:prstGeom>
                  </pic:spPr>
                </pic:pic>
              </a:graphicData>
            </a:graphic>
          </wp:inline>
        </w:drawing>
      </w:r>
    </w:p>
    <w:p w14:paraId="6FDA2C07" w14:textId="2768631F" w:rsidR="00F67009" w:rsidRDefault="00F67009" w:rsidP="00F67009">
      <w:pPr>
        <w:spacing w:after="0" w:line="240" w:lineRule="auto"/>
        <w:jc w:val="center"/>
      </w:pPr>
      <w:proofErr w:type="spellStart"/>
      <w:r w:rsidRPr="00F67009">
        <w:t>Šuoliaduobės</w:t>
      </w:r>
      <w:proofErr w:type="spellEnd"/>
      <w:r w:rsidRPr="00F67009">
        <w:t xml:space="preserve"> uždangalo principinis vaizdas</w:t>
      </w:r>
    </w:p>
    <w:p w14:paraId="7BE98769" w14:textId="73BAF146" w:rsidR="008872C0" w:rsidRDefault="00A65353" w:rsidP="00C15DF7">
      <w:pPr>
        <w:pStyle w:val="Sraopastraipa"/>
        <w:numPr>
          <w:ilvl w:val="2"/>
          <w:numId w:val="10"/>
        </w:numPr>
        <w:spacing w:before="160"/>
        <w:jc w:val="both"/>
      </w:pPr>
      <w:r w:rsidRPr="00C97D9D">
        <w:t xml:space="preserve">Rutulio </w:t>
      </w:r>
      <w:r w:rsidR="00F2442E" w:rsidRPr="00C97D9D">
        <w:t>stūmimo</w:t>
      </w:r>
      <w:r w:rsidRPr="00C97D9D">
        <w:t xml:space="preserve"> aikštelė: </w:t>
      </w:r>
      <w:r w:rsidR="009B043A" w:rsidRPr="00C97D9D">
        <w:t>Šiaurin</w:t>
      </w:r>
      <w:r w:rsidR="000C159A" w:rsidRPr="00C97D9D">
        <w:t>iame</w:t>
      </w:r>
      <w:r w:rsidR="009B043A" w:rsidRPr="00C97D9D">
        <w:t xml:space="preserve"> suapvalinta</w:t>
      </w:r>
      <w:r w:rsidR="005A70B5" w:rsidRPr="00C97D9D">
        <w:t>me</w:t>
      </w:r>
      <w:r w:rsidRPr="00C97D9D">
        <w:t xml:space="preserve"> </w:t>
      </w:r>
      <w:r w:rsidR="009B043A" w:rsidRPr="00C97D9D">
        <w:t>aikštės sektoriu</w:t>
      </w:r>
      <w:r w:rsidR="000C159A" w:rsidRPr="00C97D9D">
        <w:t>je</w:t>
      </w:r>
      <w:r w:rsidRPr="00C97D9D">
        <w:t xml:space="preserve"> </w:t>
      </w:r>
      <w:r w:rsidR="00DE6F03" w:rsidRPr="00C97D9D">
        <w:t xml:space="preserve">esanti </w:t>
      </w:r>
      <w:r w:rsidR="0051378B" w:rsidRPr="00C97D9D">
        <w:t xml:space="preserve">viena </w:t>
      </w:r>
      <w:r w:rsidRPr="00C97D9D">
        <w:t xml:space="preserve">rutulio </w:t>
      </w:r>
      <w:r w:rsidR="00F2442E" w:rsidRPr="00C97D9D">
        <w:t>stūmimo</w:t>
      </w:r>
      <w:r w:rsidRPr="00C97D9D">
        <w:t xml:space="preserve"> aikštelė </w:t>
      </w:r>
      <w:r w:rsidR="009B2C76" w:rsidRPr="00C97D9D">
        <w:t>perkeliamą į stadiono zonoje esančią natūralios dangos veja</w:t>
      </w:r>
      <w:r w:rsidR="0051378B" w:rsidRPr="00C97D9D">
        <w:t xml:space="preserve"> (vieta derinama su Užsakovu da</w:t>
      </w:r>
      <w:r w:rsidR="00F72E35">
        <w:t>r</w:t>
      </w:r>
      <w:r w:rsidR="0051378B" w:rsidRPr="00C97D9D">
        <w:t xml:space="preserve">bų metu), </w:t>
      </w:r>
      <w:r w:rsidR="00DE6F03" w:rsidRPr="00C97D9D">
        <w:t>s</w:t>
      </w:r>
      <w:r w:rsidR="008147AA" w:rsidRPr="00C97D9D">
        <w:t>utvarkant pagrindą ir remontuojant aikštelių pažeidimus</w:t>
      </w:r>
      <w:r w:rsidRPr="00C97D9D">
        <w:t>.</w:t>
      </w:r>
      <w:r w:rsidR="0051378B" w:rsidRPr="00C97D9D">
        <w:t xml:space="preserve"> Kita aikštelė demontuojama</w:t>
      </w:r>
      <w:r w:rsidR="00570E46" w:rsidRPr="00C97D9D">
        <w:t>, demontavimo atliekos utilizuojamos teisės aktų nustatyta tvarka.</w:t>
      </w:r>
    </w:p>
    <w:p w14:paraId="3FBEAD92" w14:textId="77777777" w:rsidR="00F35096" w:rsidRPr="00C97D9D" w:rsidRDefault="00F35096" w:rsidP="00F35096">
      <w:pPr>
        <w:pStyle w:val="Sraopastraipa"/>
        <w:spacing w:before="160"/>
        <w:ind w:left="1224"/>
        <w:jc w:val="both"/>
      </w:pPr>
    </w:p>
    <w:p w14:paraId="4D85081A" w14:textId="6AC8AF10" w:rsidR="00DF7F19" w:rsidRPr="00694CE0" w:rsidRDefault="00901C9F" w:rsidP="003F7459">
      <w:pPr>
        <w:pStyle w:val="Sraopastraipa"/>
        <w:numPr>
          <w:ilvl w:val="1"/>
          <w:numId w:val="10"/>
        </w:numPr>
        <w:tabs>
          <w:tab w:val="left" w:pos="993"/>
        </w:tabs>
        <w:spacing w:before="160"/>
        <w:jc w:val="both"/>
        <w:rPr>
          <w:b/>
          <w:bCs/>
        </w:rPr>
      </w:pPr>
      <w:r w:rsidRPr="000D6CE2">
        <w:rPr>
          <w:b/>
          <w:bCs/>
        </w:rPr>
        <w:t xml:space="preserve">Krepšinio aikštelių </w:t>
      </w:r>
      <w:r w:rsidR="003F47EF" w:rsidRPr="000D6CE2">
        <w:rPr>
          <w:b/>
          <w:bCs/>
        </w:rPr>
        <w:t>linijų atnaujinimas</w:t>
      </w:r>
      <w:r w:rsidR="00256FCA" w:rsidRPr="000D6CE2">
        <w:rPr>
          <w:b/>
          <w:bCs/>
        </w:rPr>
        <w:t xml:space="preserve"> </w:t>
      </w:r>
      <w:r w:rsidR="00893110" w:rsidRPr="000D6CE2">
        <w:rPr>
          <w:b/>
          <w:bCs/>
        </w:rPr>
        <w:t>ir šiukšliadėžių įrengimas</w:t>
      </w:r>
      <w:r w:rsidR="00256FCA" w:rsidRPr="000D6CE2">
        <w:rPr>
          <w:b/>
          <w:bCs/>
        </w:rPr>
        <w:t xml:space="preserve">. </w:t>
      </w:r>
      <w:r w:rsidR="00256FCA" w:rsidRPr="000D6CE2">
        <w:t xml:space="preserve">Atnaujinamas šalia esančių </w:t>
      </w:r>
      <w:r w:rsidR="00A85702" w:rsidRPr="000D6CE2">
        <w:t xml:space="preserve">dviejų </w:t>
      </w:r>
      <w:r w:rsidR="00256FCA" w:rsidRPr="000D6CE2">
        <w:t>krepšinio aikštelių</w:t>
      </w:r>
      <w:r w:rsidR="00CE74A5" w:rsidRPr="000D6CE2">
        <w:t xml:space="preserve"> (</w:t>
      </w:r>
      <w:proofErr w:type="spellStart"/>
      <w:r w:rsidR="00CE74A5" w:rsidRPr="000D6CE2">
        <w:t>un</w:t>
      </w:r>
      <w:proofErr w:type="spellEnd"/>
      <w:r w:rsidR="00CE74A5" w:rsidRPr="000D6CE2">
        <w:t xml:space="preserve">. </w:t>
      </w:r>
      <w:proofErr w:type="spellStart"/>
      <w:r w:rsidR="00CE74A5" w:rsidRPr="000D6CE2">
        <w:t>nr.</w:t>
      </w:r>
      <w:proofErr w:type="spellEnd"/>
      <w:r w:rsidR="00CE74A5" w:rsidRPr="000D6CE2">
        <w:t xml:space="preserve"> 4400-3607-5419 ir </w:t>
      </w:r>
      <w:r w:rsidR="00525178" w:rsidRPr="000D6CE2">
        <w:t>4400-3607-5428)</w:t>
      </w:r>
      <w:r w:rsidR="00256FCA" w:rsidRPr="000D6CE2">
        <w:t xml:space="preserve"> linijų žymėjimai, linijos žymimos dažytomis linijomis (baltos spalvos), plotis – </w:t>
      </w:r>
      <w:r w:rsidR="000D6CE2" w:rsidRPr="000D6CE2">
        <w:t xml:space="preserve">ne mažiau nei </w:t>
      </w:r>
      <w:r w:rsidR="00256FCA" w:rsidRPr="000D6CE2">
        <w:t>5 cm.</w:t>
      </w:r>
      <w:r w:rsidR="00893110" w:rsidRPr="000D6CE2">
        <w:t xml:space="preserve"> Prie krepšinio </w:t>
      </w:r>
      <w:r w:rsidR="000D6CE2" w:rsidRPr="000D6CE2">
        <w:t xml:space="preserve">aikštelės </w:t>
      </w:r>
      <w:r w:rsidR="00893110" w:rsidRPr="000D6CE2">
        <w:t xml:space="preserve">suoliukų įrengiamos </w:t>
      </w:r>
      <w:r w:rsidR="002C223D" w:rsidRPr="000D6CE2">
        <w:t>šiukšliadėžės (2 vnt.</w:t>
      </w:r>
      <w:r w:rsidR="000D6CE2" w:rsidRPr="000D6CE2">
        <w:t>, po vieną prie kiekvienos aikštelės</w:t>
      </w:r>
      <w:r w:rsidR="002C223D" w:rsidRPr="000D6CE2">
        <w:t>)</w:t>
      </w:r>
      <w:r w:rsidR="000D6CE2" w:rsidRPr="000D6CE2">
        <w:t>.</w:t>
      </w:r>
    </w:p>
    <w:p w14:paraId="5167B696" w14:textId="16AD481A" w:rsidR="00694CE0" w:rsidRDefault="00694CE0" w:rsidP="00F67009">
      <w:pPr>
        <w:tabs>
          <w:tab w:val="left" w:pos="993"/>
        </w:tabs>
        <w:spacing w:after="0" w:line="240" w:lineRule="auto"/>
        <w:ind w:left="357"/>
        <w:jc w:val="center"/>
        <w:rPr>
          <w:b/>
          <w:bCs/>
        </w:rPr>
      </w:pPr>
      <w:r w:rsidRPr="00694CE0">
        <w:rPr>
          <w:b/>
          <w:bCs/>
          <w:noProof/>
        </w:rPr>
        <w:drawing>
          <wp:inline distT="0" distB="0" distL="0" distR="0" wp14:anchorId="10B3BA55" wp14:editId="4E6C0AFE">
            <wp:extent cx="1505160" cy="2248214"/>
            <wp:effectExtent l="0" t="0" r="0" b="0"/>
            <wp:docPr id="985566832" name="Paveikslėlis 1" descr="Paveikslėlis, kuriame yra šiukšliadėžė, Atliekų konteineris, Šukšliadėžė, tar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66832" name="Paveikslėlis 1" descr="Paveikslėlis, kuriame yra šiukšliadėžė, Atliekų konteineris, Šukšliadėžė, tara&#10;&#10;Dirbtinio intelekto sugeneruotas turinys gali būti neteisingas."/>
                    <pic:cNvPicPr/>
                  </pic:nvPicPr>
                  <pic:blipFill>
                    <a:blip r:embed="rId8"/>
                    <a:stretch>
                      <a:fillRect/>
                    </a:stretch>
                  </pic:blipFill>
                  <pic:spPr>
                    <a:xfrm>
                      <a:off x="0" y="0"/>
                      <a:ext cx="1505160" cy="2248214"/>
                    </a:xfrm>
                    <a:prstGeom prst="rect">
                      <a:avLst/>
                    </a:prstGeom>
                  </pic:spPr>
                </pic:pic>
              </a:graphicData>
            </a:graphic>
          </wp:inline>
        </w:drawing>
      </w:r>
    </w:p>
    <w:p w14:paraId="490F917A" w14:textId="4FE62AE6" w:rsidR="00F67009" w:rsidRPr="00F67009" w:rsidRDefault="00F67009" w:rsidP="00F67009">
      <w:pPr>
        <w:tabs>
          <w:tab w:val="left" w:pos="993"/>
        </w:tabs>
        <w:spacing w:after="0" w:line="240" w:lineRule="auto"/>
        <w:ind w:left="357"/>
        <w:jc w:val="center"/>
      </w:pPr>
      <w:r>
        <w:t>Š</w:t>
      </w:r>
      <w:r w:rsidR="003B3ED8">
        <w:t>iukšliadėžės</w:t>
      </w:r>
      <w:r w:rsidRPr="00F67009">
        <w:t xml:space="preserve"> principinis vaizdas</w:t>
      </w:r>
    </w:p>
    <w:p w14:paraId="7BC14147" w14:textId="77777777" w:rsidR="00496E7A" w:rsidRPr="000F3FA1" w:rsidRDefault="00496E7A" w:rsidP="00496E7A">
      <w:pPr>
        <w:pStyle w:val="Sraopastraipa"/>
        <w:numPr>
          <w:ilvl w:val="1"/>
          <w:numId w:val="10"/>
        </w:numPr>
        <w:tabs>
          <w:tab w:val="left" w:pos="851"/>
        </w:tabs>
        <w:spacing w:before="160"/>
        <w:jc w:val="both"/>
        <w:rPr>
          <w:b/>
          <w:bCs/>
        </w:rPr>
      </w:pPr>
      <w:r w:rsidRPr="000F3FA1">
        <w:rPr>
          <w:b/>
          <w:bCs/>
        </w:rPr>
        <w:t xml:space="preserve">Tinklinio natūralios vejos aikštelių dangos keitimas. </w:t>
      </w:r>
    </w:p>
    <w:p w14:paraId="3FF24AD0" w14:textId="77777777" w:rsidR="00496E7A" w:rsidRPr="000F3FA1" w:rsidRDefault="00496E7A" w:rsidP="00496E7A">
      <w:pPr>
        <w:pStyle w:val="Sraopastraipa"/>
        <w:numPr>
          <w:ilvl w:val="2"/>
          <w:numId w:val="10"/>
        </w:numPr>
        <w:tabs>
          <w:tab w:val="left" w:pos="851"/>
        </w:tabs>
        <w:spacing w:before="160"/>
        <w:jc w:val="both"/>
      </w:pPr>
      <w:r w:rsidRPr="000F3FA1">
        <w:t xml:space="preserve">Esamos natūralios vejos danga ir gruntas tinklinio aikštelės zonoje iškasami iki ne mažesnio kaip 40 cm gylio nuo planuojamo viršutinio aikštelės lygio. </w:t>
      </w:r>
    </w:p>
    <w:p w14:paraId="4D2CD784" w14:textId="6561E3DB" w:rsidR="00496E7A" w:rsidRPr="000F3FA1" w:rsidRDefault="00496E7A" w:rsidP="00496E7A">
      <w:pPr>
        <w:pStyle w:val="Sraopastraipa"/>
        <w:numPr>
          <w:ilvl w:val="2"/>
          <w:numId w:val="10"/>
        </w:numPr>
        <w:tabs>
          <w:tab w:val="left" w:pos="851"/>
        </w:tabs>
        <w:spacing w:before="160"/>
        <w:jc w:val="both"/>
      </w:pPr>
      <w:r w:rsidRPr="000F3FA1">
        <w:t>Iškastas gruntas utilizuojamas. Iškastos zonos (lovio) dugnas išlyginamas</w:t>
      </w:r>
      <w:r w:rsidR="006E02CB" w:rsidRPr="000F3FA1">
        <w:t xml:space="preserve"> </w:t>
      </w:r>
      <w:r w:rsidRPr="000F3FA1">
        <w:t xml:space="preserve">ir gruntas sutankinamas. </w:t>
      </w:r>
    </w:p>
    <w:p w14:paraId="4C54C782" w14:textId="77777777" w:rsidR="00496E7A" w:rsidRPr="000F3FA1" w:rsidRDefault="00496E7A" w:rsidP="00496E7A">
      <w:pPr>
        <w:pStyle w:val="Sraopastraipa"/>
        <w:numPr>
          <w:ilvl w:val="2"/>
          <w:numId w:val="10"/>
        </w:numPr>
        <w:tabs>
          <w:tab w:val="left" w:pos="851"/>
        </w:tabs>
        <w:spacing w:before="160"/>
        <w:jc w:val="both"/>
      </w:pPr>
      <w:r w:rsidRPr="000F3FA1">
        <w:lastRenderedPageBreak/>
        <w:t xml:space="preserve">Ant sutankinto lovio dugno paklojama neaustinė geotekstilė (atitinkanti LST EN 13249 reikalavimus, tankis ne mažesnis kaip 150 g/m²). Geotekstilės juostos sujungiamos užleidžiant jas viena ant kitos ne mažiau kaip 30 cm arba suvirinant, kad būtų visiškai užkirstas kelias smėlio maišymuisi su esamu gruntu ir piktžolių dygimui. </w:t>
      </w:r>
    </w:p>
    <w:p w14:paraId="6B7696EC" w14:textId="77777777" w:rsidR="00496E7A" w:rsidRPr="000F3FA1" w:rsidRDefault="00496E7A" w:rsidP="00496E7A">
      <w:pPr>
        <w:pStyle w:val="Sraopastraipa"/>
        <w:numPr>
          <w:ilvl w:val="2"/>
          <w:numId w:val="10"/>
        </w:numPr>
        <w:tabs>
          <w:tab w:val="left" w:pos="851"/>
        </w:tabs>
        <w:spacing w:before="160"/>
        <w:jc w:val="both"/>
      </w:pPr>
      <w:r w:rsidRPr="000F3FA1">
        <w:t xml:space="preserve">Virš geotekstilės įrengiamas 10 cm storio vandeniui pralaidus </w:t>
      </w:r>
      <w:proofErr w:type="spellStart"/>
      <w:r w:rsidRPr="000F3FA1">
        <w:t>frakcionuotos</w:t>
      </w:r>
      <w:proofErr w:type="spellEnd"/>
      <w:r w:rsidRPr="000F3FA1">
        <w:t xml:space="preserve"> skaldos arba žvyro sluoksnis (frakcija 2–8 mm arba 4–8 mm), kuris tarnauja kaip drenažinis pagrindas greitam lietaus vandens pasišalinimui iš aikštelės. </w:t>
      </w:r>
    </w:p>
    <w:p w14:paraId="3F88CDA0" w14:textId="77777777" w:rsidR="00496E7A" w:rsidRPr="000F3FA1" w:rsidRDefault="00496E7A" w:rsidP="00496E7A">
      <w:pPr>
        <w:pStyle w:val="Sraopastraipa"/>
        <w:numPr>
          <w:ilvl w:val="2"/>
          <w:numId w:val="10"/>
        </w:numPr>
        <w:tabs>
          <w:tab w:val="left" w:pos="851"/>
        </w:tabs>
        <w:spacing w:before="160"/>
        <w:jc w:val="both"/>
      </w:pPr>
      <w:r w:rsidRPr="000F3FA1">
        <w:t xml:space="preserve">Ant paruošto drenažinio pagrindo įrengiamas ne mažesnis kaip 30 cm storio specialaus smėlio sluoksnis. Naudojamas tik plautas, </w:t>
      </w:r>
      <w:proofErr w:type="spellStart"/>
      <w:r w:rsidRPr="000F3FA1">
        <w:t>frakcionuotas</w:t>
      </w:r>
      <w:proofErr w:type="spellEnd"/>
      <w:r w:rsidRPr="000F3FA1">
        <w:t xml:space="preserve"> kvarcinis arba upės smėlis (frakcija 0,1–0,6 mm arba 0,2–1,0 mm). Smėlis privalo būti be molio, dulkių, akmenukų ar kitų organinių priemaišų. </w:t>
      </w:r>
    </w:p>
    <w:p w14:paraId="44306B32" w14:textId="429A4C7A" w:rsidR="00496E7A" w:rsidRDefault="00496E7A" w:rsidP="00496E7A">
      <w:pPr>
        <w:pStyle w:val="Sraopastraipa"/>
        <w:numPr>
          <w:ilvl w:val="2"/>
          <w:numId w:val="10"/>
        </w:numPr>
        <w:tabs>
          <w:tab w:val="left" w:pos="851"/>
        </w:tabs>
        <w:spacing w:before="160"/>
        <w:jc w:val="both"/>
      </w:pPr>
      <w:r w:rsidRPr="000F3FA1">
        <w:t>Visas paplūdimio tinklinio aikštelės perimetras įrėminamas saugiais bortais. Naudojami betoniniai vejos bortai, kurie viršutinėje dalyje privalo būti padengti minkšta, traumų išvengti padedančia gumine apsauga (guminiais profiliais / amortizacine danga) arba įrengiami specialūs lankstūs guminiai / plastikiniai saugūs bortai. Bortų viršus turi sutapti su planuojamu smėlio paviršiaus lygiu.</w:t>
      </w:r>
    </w:p>
    <w:p w14:paraId="5B4C5A6C" w14:textId="77777777" w:rsidR="007356E2" w:rsidRDefault="007356E2" w:rsidP="007356E2">
      <w:pPr>
        <w:pStyle w:val="Sraopastraipa"/>
        <w:tabs>
          <w:tab w:val="left" w:pos="851"/>
        </w:tabs>
        <w:spacing w:before="160"/>
        <w:ind w:left="1224"/>
        <w:jc w:val="both"/>
      </w:pPr>
    </w:p>
    <w:p w14:paraId="6AF2E392" w14:textId="77777777" w:rsidR="00144BBF" w:rsidRDefault="00121446" w:rsidP="00144BBF">
      <w:pPr>
        <w:pStyle w:val="Sraopastraipa"/>
        <w:numPr>
          <w:ilvl w:val="1"/>
          <w:numId w:val="10"/>
        </w:numPr>
        <w:tabs>
          <w:tab w:val="left" w:pos="851"/>
        </w:tabs>
        <w:spacing w:before="160"/>
        <w:jc w:val="both"/>
        <w:rPr>
          <w:b/>
          <w:bCs/>
        </w:rPr>
      </w:pPr>
      <w:r w:rsidRPr="00F40A4E">
        <w:rPr>
          <w:b/>
          <w:bCs/>
        </w:rPr>
        <w:t>Kadastrinių bylų ir išpildomosios dokumentacijos parengimas.</w:t>
      </w:r>
    </w:p>
    <w:p w14:paraId="3A6514BB" w14:textId="77777777" w:rsidR="00D82086" w:rsidRDefault="00144BBF" w:rsidP="00144BBF">
      <w:pPr>
        <w:pStyle w:val="Sraopastraipa"/>
        <w:numPr>
          <w:ilvl w:val="2"/>
          <w:numId w:val="10"/>
        </w:numPr>
        <w:tabs>
          <w:tab w:val="left" w:pos="851"/>
        </w:tabs>
        <w:spacing w:before="160"/>
        <w:jc w:val="both"/>
      </w:pPr>
      <w:r w:rsidRPr="00144BBF">
        <w:t>Geodezinės išpildomosios nuotraukos</w:t>
      </w:r>
      <w:r w:rsidR="00D82086">
        <w:t xml:space="preserve">. </w:t>
      </w:r>
      <w:r w:rsidRPr="00144BBF">
        <w:t>Rangovas privalo atlikti naujai įrengtų drenažo tinklų, futbolo aikštės, bėgimo takų, sporto aikštelių bei kitų statinių atliktų darbų faktinę geodezinę nuotrauką.</w:t>
      </w:r>
    </w:p>
    <w:p w14:paraId="5E5F5F0D" w14:textId="776F4683" w:rsidR="00D82086" w:rsidRDefault="00144BBF" w:rsidP="00144BBF">
      <w:pPr>
        <w:pStyle w:val="Sraopastraipa"/>
        <w:numPr>
          <w:ilvl w:val="2"/>
          <w:numId w:val="10"/>
        </w:numPr>
        <w:tabs>
          <w:tab w:val="left" w:pos="851"/>
        </w:tabs>
        <w:spacing w:before="160"/>
        <w:jc w:val="both"/>
      </w:pPr>
      <w:r w:rsidRPr="00144BBF">
        <w:t>Kadastrinių matavimų bylos</w:t>
      </w:r>
      <w:r w:rsidR="00D82086">
        <w:t xml:space="preserve">. </w:t>
      </w:r>
      <w:r w:rsidRPr="00144BBF">
        <w:t>Rangovas privalo atlikti naujai pastatytų drenažo tinklų bei remontuoto lengvosios atletikos ir futbolo aikštės komplekso kadastrinius matavimus.</w:t>
      </w:r>
      <w:r w:rsidR="00D82086">
        <w:t xml:space="preserve"> </w:t>
      </w:r>
      <w:r w:rsidRPr="00144BBF">
        <w:t xml:space="preserve">Rangovas privalo parengti ir pateikti Užsakovui suformuotas, su VĮ </w:t>
      </w:r>
      <w:r w:rsidR="00D82086">
        <w:t>„</w:t>
      </w:r>
      <w:r w:rsidRPr="00144BBF">
        <w:t>Registrų centras</w:t>
      </w:r>
      <w:r w:rsidR="00D82086">
        <w:t>“</w:t>
      </w:r>
      <w:r w:rsidRPr="00144BBF">
        <w:t xml:space="preserve"> suderintas nekilnojamojo daikto kadastro duomenų bylas, tinkamas statinių teisinei registracijai.</w:t>
      </w:r>
    </w:p>
    <w:p w14:paraId="7D905DFC" w14:textId="2D010CD8" w:rsidR="000F3FA1" w:rsidRPr="00144BBF" w:rsidRDefault="00144BBF" w:rsidP="00144BBF">
      <w:pPr>
        <w:pStyle w:val="Sraopastraipa"/>
        <w:numPr>
          <w:ilvl w:val="2"/>
          <w:numId w:val="10"/>
        </w:numPr>
        <w:tabs>
          <w:tab w:val="left" w:pos="851"/>
        </w:tabs>
        <w:spacing w:before="160"/>
        <w:jc w:val="both"/>
      </w:pPr>
      <w:r w:rsidRPr="00144BBF">
        <w:t>Statybos išpildomoji dokumentacija</w:t>
      </w:r>
      <w:r w:rsidR="00D82086">
        <w:t xml:space="preserve">. </w:t>
      </w:r>
      <w:r w:rsidRPr="00144BBF">
        <w:t>Prieš objekto perdavimą–priėmimą Rangovas privalo sukomplektuoti ir pateikti Užsakovui pilną statybos išpildomąją dokumentaciją, kurią sudaro</w:t>
      </w:r>
      <w:r w:rsidR="00D82086">
        <w:t xml:space="preserve"> u</w:t>
      </w:r>
      <w:r w:rsidRPr="00144BBF">
        <w:t>žpildytas statybos darbų žurnalas (elektroninis)</w:t>
      </w:r>
      <w:r w:rsidR="00D82086">
        <w:t>, v</w:t>
      </w:r>
      <w:r w:rsidRPr="00144BBF">
        <w:t>isų panaudotų medžiagų, gaminių ir įrangos atitikties</w:t>
      </w:r>
      <w:r w:rsidR="00D82086">
        <w:t xml:space="preserve">, </w:t>
      </w:r>
      <w:r w:rsidRPr="00144BBF">
        <w:t>eksploatacinių savybių deklaracijos, sertifikatai, saugos duomenų lapai bei bandymų protokolai</w:t>
      </w:r>
      <w:r w:rsidR="00D82086">
        <w:t>, p</w:t>
      </w:r>
      <w:r w:rsidRPr="00144BBF">
        <w:t>agrindų sutankinimo bandymų protokolai</w:t>
      </w:r>
      <w:r w:rsidR="00D82086">
        <w:t>, p</w:t>
      </w:r>
      <w:r w:rsidRPr="00144BBF">
        <w:t>aslėptų darbų aktai</w:t>
      </w:r>
      <w:r w:rsidR="00D82086">
        <w:t>, p</w:t>
      </w:r>
      <w:r w:rsidRPr="00144BBF">
        <w:t>asirašytos geodezinės išpildomosios nuotraukos</w:t>
      </w:r>
      <w:r w:rsidR="00D82086">
        <w:t>, į</w:t>
      </w:r>
      <w:r w:rsidRPr="00144BBF">
        <w:t>rangos ir dangų gamintojų garantiniai pasai bei eksploatavimo</w:t>
      </w:r>
      <w:r w:rsidR="00D82086">
        <w:t>,</w:t>
      </w:r>
      <w:r w:rsidRPr="00144BBF">
        <w:t xml:space="preserve"> priežiūros instrukcijos.</w:t>
      </w:r>
    </w:p>
    <w:p w14:paraId="17193FB9" w14:textId="77777777" w:rsidR="00DF7F19" w:rsidRPr="00B55292" w:rsidRDefault="00DF7F19" w:rsidP="00F67009">
      <w:pPr>
        <w:pStyle w:val="Sraopastraipa"/>
        <w:tabs>
          <w:tab w:val="left" w:pos="851"/>
        </w:tabs>
        <w:spacing w:after="0" w:line="240" w:lineRule="auto"/>
        <w:ind w:left="1224"/>
        <w:jc w:val="both"/>
      </w:pPr>
    </w:p>
    <w:p w14:paraId="0F5ED847" w14:textId="77777777" w:rsidR="003725B4" w:rsidRPr="00B55292" w:rsidRDefault="008A0D1A" w:rsidP="00496E7A">
      <w:pPr>
        <w:pStyle w:val="Sraopastraipa"/>
        <w:numPr>
          <w:ilvl w:val="0"/>
          <w:numId w:val="10"/>
        </w:numPr>
        <w:spacing w:before="160"/>
        <w:jc w:val="both"/>
      </w:pPr>
      <w:r w:rsidRPr="00B55292">
        <w:rPr>
          <w:b/>
        </w:rPr>
        <w:t>KOKYBĖS, MEDŽIAGŲ IR APLINKOSAUGINIAI REIKALAVIMAI</w:t>
      </w:r>
    </w:p>
    <w:p w14:paraId="06BCF269" w14:textId="0A0FBE80" w:rsidR="003725B4" w:rsidRPr="00B55292" w:rsidRDefault="00D46BDB" w:rsidP="00496E7A">
      <w:pPr>
        <w:pStyle w:val="Sraopastraipa"/>
        <w:numPr>
          <w:ilvl w:val="1"/>
          <w:numId w:val="10"/>
        </w:numPr>
        <w:spacing w:before="160"/>
        <w:jc w:val="both"/>
      </w:pPr>
      <w:r w:rsidRPr="00B55292">
        <w:t>Visi darbams naudojami statybos produktai, medžiagos ir gaminiai turi būti nauji, nenaudoti, tinkami naudoti lauko sporto aikštelių įrengimui ir eksploatavimui, bei atitikti Lietuvos Respublikoje ir Europos Sąjungoje galiojančių teisės aktų reikalavimus. Statybos produktai turi turėti CE ženklinimą ir eksploatacinių savybių deklaracijas.</w:t>
      </w:r>
    </w:p>
    <w:p w14:paraId="456B1795" w14:textId="17CE5024" w:rsidR="007864FE" w:rsidRPr="00B55292" w:rsidRDefault="00B45B9E" w:rsidP="00496E7A">
      <w:pPr>
        <w:pStyle w:val="Sraopastraipa"/>
        <w:numPr>
          <w:ilvl w:val="1"/>
          <w:numId w:val="10"/>
        </w:numPr>
        <w:spacing w:before="160"/>
        <w:jc w:val="both"/>
      </w:pPr>
      <w:r w:rsidRPr="00B55292">
        <w:t xml:space="preserve">Reikalavimai </w:t>
      </w:r>
      <w:proofErr w:type="spellStart"/>
      <w:r w:rsidRPr="00B55292">
        <w:t>geosintetiniams</w:t>
      </w:r>
      <w:proofErr w:type="spellEnd"/>
      <w:r w:rsidRPr="00B55292">
        <w:t xml:space="preserve"> gaminiams (patvarumas, atsparumas, filtravimo savybės) turi atitikti LST EN 13249:2002, LST EN 13249:2002/A1:2005 (keliams) ir LST EN 13251:2002 (drenažo sistemoms) standartų reikalavimus. Žymėjimas turi atitikti LST EN ISO 10320:2003 reikalavimus.</w:t>
      </w:r>
    </w:p>
    <w:p w14:paraId="13814CCB" w14:textId="37939FCA" w:rsidR="007864FE" w:rsidRPr="00B55292" w:rsidRDefault="00B45B9E" w:rsidP="00496E7A">
      <w:pPr>
        <w:pStyle w:val="Sraopastraipa"/>
        <w:numPr>
          <w:ilvl w:val="1"/>
          <w:numId w:val="10"/>
        </w:numPr>
        <w:spacing w:before="160"/>
        <w:jc w:val="both"/>
      </w:pPr>
      <w:r w:rsidRPr="00B55292">
        <w:t>Tiekiamos sportinės dangos (dirbtinė žolė, liejama guminė danga) turi atitikti LST EN 14877 (Sintetinės lauko sporto aikštelių dangos. Reikalavimai) bei LST EN 15330-1 (Sintetinės vejos ir adatomis pradurti paviršiai, daugiausia skirti naudoti lauke) standartų reikalavimus ar jų lygiaverčius atitikmenis.</w:t>
      </w:r>
    </w:p>
    <w:p w14:paraId="6203E441" w14:textId="4093B0B2" w:rsidR="00262EA8" w:rsidRPr="00B55292" w:rsidRDefault="00CF6E29" w:rsidP="00496E7A">
      <w:pPr>
        <w:pStyle w:val="Sraopastraipa"/>
        <w:numPr>
          <w:ilvl w:val="1"/>
          <w:numId w:val="10"/>
        </w:numPr>
        <w:spacing w:before="160"/>
        <w:jc w:val="both"/>
      </w:pPr>
      <w:r w:rsidRPr="00B55292">
        <w:t>Naudojamos medžiagos negali turėti žmonių sveikatai ar aplinkai pavojingų medžiagų, viršijančių teisės aktuose nustatytas ribines vertes, ir turi atitikti Reglamento (EB) Nr. 1907/2006 (REACH) reikalavimus.</w:t>
      </w:r>
    </w:p>
    <w:p w14:paraId="7F391CD9" w14:textId="1FA5E0AB" w:rsidR="003725B4" w:rsidRPr="00B55292" w:rsidRDefault="008A0D1A" w:rsidP="00496E7A">
      <w:pPr>
        <w:pStyle w:val="Sraopastraipa"/>
        <w:numPr>
          <w:ilvl w:val="1"/>
          <w:numId w:val="10"/>
        </w:numPr>
        <w:spacing w:before="160"/>
        <w:jc w:val="both"/>
      </w:pPr>
      <w:r w:rsidRPr="00B55292">
        <w:t>Statybos produktai turi atitikti Lietuvos Respublikos statybos įstatymo, galiojančių statybos techninių reglamentų, Reglamento (ES) Nr. 305/2011 ir taikomų LST EN standartų reikalavimus.</w:t>
      </w:r>
      <w:r w:rsidR="004D04CB" w:rsidRPr="00B55292">
        <w:t xml:space="preserve"> Jeigu konkrečioms </w:t>
      </w:r>
      <w:r w:rsidR="004D04CB" w:rsidRPr="00B55292">
        <w:lastRenderedPageBreak/>
        <w:t>medžiagoms taikomi aplinkos apsaugos kriterijai, tiekėjas privalo užtikrinti jų atitiktį. Atitiktis gali būti pagrindžiama I tipo ekologiniais ženklais, gamintojo deklaracijomis, akredituotų laboratorijų bandymų protokolais arba kitais lygiaverčiais įrodymais.</w:t>
      </w:r>
    </w:p>
    <w:p w14:paraId="504F835B" w14:textId="5E6403F9" w:rsidR="00613AC6" w:rsidRPr="00B55292" w:rsidRDefault="00613AC6" w:rsidP="00496E7A">
      <w:pPr>
        <w:pStyle w:val="Sraopastraipa"/>
        <w:numPr>
          <w:ilvl w:val="1"/>
          <w:numId w:val="10"/>
        </w:numPr>
        <w:spacing w:before="160"/>
        <w:jc w:val="both"/>
      </w:pPr>
      <w:r w:rsidRPr="00B55292">
        <w:t>Pagrindo sluoksniui turi būti numatomas toks nesurištasis mineralinių medžiagų mišinys, kuris užtikrintų, kad ant jo įrengto dangos posluoksnio medžiagos neįsiplautų į pagrindo sluoksnį (užtikrinamas tinkamas filtravimo stabilumas).</w:t>
      </w:r>
    </w:p>
    <w:p w14:paraId="7B30A02C" w14:textId="77777777" w:rsidR="003725B4" w:rsidRPr="00B55292" w:rsidRDefault="008A0D1A" w:rsidP="00496E7A">
      <w:pPr>
        <w:pStyle w:val="Sraopastraipa"/>
        <w:numPr>
          <w:ilvl w:val="1"/>
          <w:numId w:val="10"/>
        </w:numPr>
        <w:spacing w:before="160"/>
        <w:jc w:val="both"/>
      </w:pPr>
      <w:r w:rsidRPr="00B55292">
        <w:t>Naudojamos sporto dangos, gruntai, dažai, klijai, užpildai ir kitos medžiagos turi būti pritaikytos eksploatuoti lauko sąlygomis, atsparios atmosferos poveikiui, UV spinduliuotei, temperatūrų svyravimams ir mechaniniam nusidėvėjimui.</w:t>
      </w:r>
    </w:p>
    <w:p w14:paraId="7B7C71F5" w14:textId="3F8AEB7C" w:rsidR="003725B4" w:rsidRPr="00B55292" w:rsidRDefault="008A0D1A" w:rsidP="00496E7A">
      <w:pPr>
        <w:pStyle w:val="Sraopastraipa"/>
        <w:numPr>
          <w:ilvl w:val="1"/>
          <w:numId w:val="10"/>
        </w:numPr>
        <w:spacing w:before="160"/>
        <w:jc w:val="both"/>
      </w:pPr>
      <w:r w:rsidRPr="00B55292">
        <w:t>Visos techninėje specifikacijoje nurodytos nuorodos į standartus, techninius įvertinimus, technines specifikacijas, sertifikatus ar kilmę turi būti suprantamos kartu su žodžiais „arba lygiavertis“.</w:t>
      </w:r>
    </w:p>
    <w:p w14:paraId="69FABE10" w14:textId="77777777" w:rsidR="00952B0E" w:rsidRPr="00B55292" w:rsidRDefault="00952B0E" w:rsidP="00952B0E">
      <w:pPr>
        <w:pStyle w:val="Sraopastraipa"/>
        <w:spacing w:before="160"/>
        <w:ind w:left="792"/>
        <w:jc w:val="both"/>
      </w:pPr>
    </w:p>
    <w:p w14:paraId="2DE158F3" w14:textId="77777777" w:rsidR="003725B4" w:rsidRPr="00B55292" w:rsidRDefault="008A0D1A" w:rsidP="00496E7A">
      <w:pPr>
        <w:pStyle w:val="Sraopastraipa"/>
        <w:numPr>
          <w:ilvl w:val="0"/>
          <w:numId w:val="10"/>
        </w:numPr>
        <w:spacing w:before="160"/>
        <w:jc w:val="both"/>
      </w:pPr>
      <w:r w:rsidRPr="00B55292">
        <w:rPr>
          <w:b/>
        </w:rPr>
        <w:t>RANGOVO PATEIKIAMI DOKUMENTAI</w:t>
      </w:r>
    </w:p>
    <w:p w14:paraId="38C64D37" w14:textId="77777777" w:rsidR="003725B4" w:rsidRPr="00B55292" w:rsidRDefault="008A0D1A" w:rsidP="00496E7A">
      <w:pPr>
        <w:pStyle w:val="Sraopastraipa"/>
        <w:numPr>
          <w:ilvl w:val="1"/>
          <w:numId w:val="10"/>
        </w:numPr>
        <w:spacing w:before="160"/>
        <w:jc w:val="both"/>
      </w:pPr>
      <w:r w:rsidRPr="00B55292">
        <w:t>Tiekėjas prieš naudojant medžiagas privalo pateikti naudojamų medžiagų techninių duomenų lapus, eksploatacinių savybių deklaracijas, atitikties deklaracijas, saugos duomenų lapus, kai taikoma, gamintojo rekomendacijas dėl įrengimo ir eksploatacijos bei garantinius dokumentus.</w:t>
      </w:r>
    </w:p>
    <w:p w14:paraId="16BD031A" w14:textId="77777777" w:rsidR="00361B0B" w:rsidRPr="00B55292" w:rsidRDefault="003725B4" w:rsidP="00496E7A">
      <w:pPr>
        <w:pStyle w:val="Sraopastraipa"/>
        <w:numPr>
          <w:ilvl w:val="1"/>
          <w:numId w:val="10"/>
        </w:numPr>
        <w:spacing w:before="160"/>
        <w:jc w:val="both"/>
      </w:pPr>
      <w:r w:rsidRPr="00B55292">
        <w:t>Užsakovas turi teisę pareikalauti papildomų dokumentų, pagrindžiančių medžiagų ir technologinių sprendinių atitiktį techninės specifikacijos reikalavimams.</w:t>
      </w:r>
    </w:p>
    <w:p w14:paraId="77D9760B" w14:textId="77777777" w:rsidR="005775BE" w:rsidRPr="00B55292" w:rsidRDefault="005775BE" w:rsidP="005775BE">
      <w:pPr>
        <w:pStyle w:val="Sraopastraipa"/>
        <w:spacing w:before="160"/>
        <w:ind w:left="792"/>
        <w:jc w:val="both"/>
      </w:pPr>
    </w:p>
    <w:p w14:paraId="2B65F12F" w14:textId="77777777" w:rsidR="00361B0B" w:rsidRPr="00B55292" w:rsidRDefault="008A0D1A" w:rsidP="00496E7A">
      <w:pPr>
        <w:pStyle w:val="Sraopastraipa"/>
        <w:numPr>
          <w:ilvl w:val="0"/>
          <w:numId w:val="10"/>
        </w:numPr>
        <w:spacing w:before="160"/>
        <w:jc w:val="both"/>
      </w:pPr>
      <w:r w:rsidRPr="00B55292">
        <w:rPr>
          <w:b/>
        </w:rPr>
        <w:t>GARANTIJOS</w:t>
      </w:r>
    </w:p>
    <w:p w14:paraId="5D06F503" w14:textId="71985629" w:rsidR="00361B0B" w:rsidRPr="00B55292" w:rsidRDefault="008A0D1A" w:rsidP="00496E7A">
      <w:pPr>
        <w:pStyle w:val="Sraopastraipa"/>
        <w:numPr>
          <w:ilvl w:val="1"/>
          <w:numId w:val="10"/>
        </w:numPr>
        <w:spacing w:before="160"/>
        <w:jc w:val="both"/>
      </w:pPr>
      <w:r w:rsidRPr="00B55292">
        <w:t xml:space="preserve">Rangovas privalo suteikti ne trumpesnę kaip </w:t>
      </w:r>
      <w:r w:rsidR="002E554B" w:rsidRPr="00B55292">
        <w:t>5 metų</w:t>
      </w:r>
      <w:r w:rsidRPr="00B55292">
        <w:t xml:space="preserve"> garantiją visiems </w:t>
      </w:r>
      <w:r w:rsidR="00265304" w:rsidRPr="00B55292">
        <w:t>akivaizdiems defektams</w:t>
      </w:r>
      <w:r w:rsidRPr="00B55292">
        <w:t>, įskaitant įrengtą sportinę dangą, ženklinimą, sumontuotą įrangą</w:t>
      </w:r>
      <w:r w:rsidR="00A841A2">
        <w:t xml:space="preserve"> </w:t>
      </w:r>
      <w:r w:rsidRPr="00B55292">
        <w:t>ir kitus įrengtus ar atnaujintus elementus</w:t>
      </w:r>
      <w:r w:rsidR="001800AA" w:rsidRPr="00B55292">
        <w:t>; 10 metų – palėptiems defektams;</w:t>
      </w:r>
      <w:r w:rsidR="00B26381" w:rsidRPr="00B55292">
        <w:t xml:space="preserve"> 20 metų – tyčia paslėptiems defektams.</w:t>
      </w:r>
    </w:p>
    <w:p w14:paraId="631718F0" w14:textId="77777777" w:rsidR="00361B0B" w:rsidRPr="00B55292" w:rsidRDefault="00361B0B" w:rsidP="00361B0B">
      <w:pPr>
        <w:pStyle w:val="Sraopastraipa"/>
        <w:spacing w:before="160"/>
        <w:ind w:left="792"/>
        <w:jc w:val="both"/>
      </w:pPr>
    </w:p>
    <w:p w14:paraId="30553CC0" w14:textId="77777777" w:rsidR="00361B0B" w:rsidRPr="00B55292" w:rsidRDefault="008A0D1A" w:rsidP="00496E7A">
      <w:pPr>
        <w:pStyle w:val="Sraopastraipa"/>
        <w:numPr>
          <w:ilvl w:val="0"/>
          <w:numId w:val="10"/>
        </w:numPr>
        <w:spacing w:before="160"/>
        <w:jc w:val="both"/>
      </w:pPr>
      <w:r w:rsidRPr="00B55292">
        <w:rPr>
          <w:b/>
        </w:rPr>
        <w:t>DARBŲ ORGANIZAVIMO IR SAUGOS REIKALAVIMAI</w:t>
      </w:r>
    </w:p>
    <w:p w14:paraId="3880B4EA" w14:textId="021CA5A3" w:rsidR="00361B0B" w:rsidRPr="00B55292" w:rsidRDefault="008A0D1A" w:rsidP="00496E7A">
      <w:pPr>
        <w:pStyle w:val="Sraopastraipa"/>
        <w:numPr>
          <w:ilvl w:val="1"/>
          <w:numId w:val="10"/>
        </w:numPr>
        <w:spacing w:before="160"/>
        <w:jc w:val="both"/>
      </w:pPr>
      <w:r w:rsidRPr="00B55292">
        <w:t>Rangovas privalo užtikrinti saugą darbų vykdymo metu, laikytis darbuotojų saugos ir sveikatos reikalavimų, o prireikus – aptverti teritoriją, įrengti įspėjamuosius ženklus ir taikyti kitas būtinas apsaugos priemones. Už darbų saugą visą darbų atlikimo laikotarpį atsako Rangovas.</w:t>
      </w:r>
    </w:p>
    <w:p w14:paraId="7269DC85" w14:textId="0379D52E" w:rsidR="00361B0B" w:rsidRPr="00B55292" w:rsidRDefault="008A0D1A" w:rsidP="00496E7A">
      <w:pPr>
        <w:pStyle w:val="Sraopastraipa"/>
        <w:numPr>
          <w:ilvl w:val="1"/>
          <w:numId w:val="10"/>
        </w:numPr>
        <w:spacing w:before="160"/>
        <w:jc w:val="both"/>
      </w:pPr>
      <w:r w:rsidRPr="00B55292">
        <w:t>Darbai turi būti organizuojami taip, kad būtų laikomasi nustatyto termino ir kuo mažiau trikdoma objekto aplinka. Tiekėjas atsako už tai, kad darbų metu naudojamos medžiagos ir technologiniai sprendiniai nepažeistų aplinkos apsaugos, darbuotojų saugos ir sveikatos bei atliekų tvarkymo reikalavimų.</w:t>
      </w:r>
    </w:p>
    <w:p w14:paraId="78F7FD71" w14:textId="77777777" w:rsidR="00361B0B" w:rsidRPr="00B55292" w:rsidRDefault="00361B0B" w:rsidP="00361B0B">
      <w:pPr>
        <w:pStyle w:val="Sraopastraipa"/>
        <w:spacing w:before="160"/>
        <w:ind w:left="792"/>
        <w:jc w:val="both"/>
      </w:pPr>
    </w:p>
    <w:p w14:paraId="0D40009E" w14:textId="77777777" w:rsidR="00361B0B" w:rsidRPr="00B55292" w:rsidRDefault="008A0D1A" w:rsidP="00496E7A">
      <w:pPr>
        <w:pStyle w:val="Sraopastraipa"/>
        <w:numPr>
          <w:ilvl w:val="0"/>
          <w:numId w:val="10"/>
        </w:numPr>
        <w:spacing w:before="160"/>
        <w:jc w:val="both"/>
      </w:pPr>
      <w:r w:rsidRPr="00B55292">
        <w:rPr>
          <w:b/>
        </w:rPr>
        <w:t>DARBŲ PRIĖMIMAS</w:t>
      </w:r>
    </w:p>
    <w:p w14:paraId="1B6442C9" w14:textId="22414D9E" w:rsidR="00361B0B" w:rsidRPr="00B55292" w:rsidRDefault="004113F1" w:rsidP="00496E7A">
      <w:pPr>
        <w:pStyle w:val="Sraopastraipa"/>
        <w:numPr>
          <w:ilvl w:val="1"/>
          <w:numId w:val="10"/>
        </w:numPr>
        <w:spacing w:before="160"/>
        <w:jc w:val="both"/>
      </w:pPr>
      <w:r w:rsidRPr="00B55292">
        <w:t>Darbai laikomi tinkamai atliktais, kai Rangovas yra įvykdęs visus techninėje specifikacijoje ir sutartyje numatytus įsipareigojimus, pateikęs reikalaujamus dokumentus, atlikęs ir pateikęs išpildomąsias drenažo bei aikštės geodezines nuotraukas, paruošęs kadastrines bylas ir perdavęs objektą Užsakovui pagal darbų perdavimo–priėmimo aktą.</w:t>
      </w:r>
    </w:p>
    <w:p w14:paraId="4B3BA199" w14:textId="77777777" w:rsidR="00361B0B" w:rsidRPr="00B55292" w:rsidRDefault="008A0D1A" w:rsidP="00496E7A">
      <w:pPr>
        <w:pStyle w:val="Sraopastraipa"/>
        <w:numPr>
          <w:ilvl w:val="1"/>
          <w:numId w:val="10"/>
        </w:numPr>
        <w:spacing w:before="160"/>
        <w:jc w:val="both"/>
      </w:pPr>
      <w:r w:rsidRPr="00B55292">
        <w:t>Jeigu darbų metu ar priėmimo metu nustatomi trūkumai, Rangovas privalo juos pašalinti per Užsakovo nustatytą terminą arba per su Užsakovu raštu suderintą terminą, jeigu dėl technologinių priežasčių reikalingas ilgesnis laikas.</w:t>
      </w:r>
    </w:p>
    <w:p w14:paraId="7DEFEDEB" w14:textId="77777777" w:rsidR="00361B0B" w:rsidRPr="00B55292" w:rsidRDefault="00361B0B" w:rsidP="00361B0B">
      <w:pPr>
        <w:pStyle w:val="Sraopastraipa"/>
        <w:spacing w:before="160"/>
        <w:ind w:left="792"/>
        <w:jc w:val="both"/>
      </w:pPr>
    </w:p>
    <w:p w14:paraId="39F36E3D" w14:textId="77777777" w:rsidR="00361B0B" w:rsidRPr="00B55292" w:rsidRDefault="00361B0B" w:rsidP="00496E7A">
      <w:pPr>
        <w:pStyle w:val="Sraopastraipa"/>
        <w:numPr>
          <w:ilvl w:val="0"/>
          <w:numId w:val="10"/>
        </w:numPr>
        <w:spacing w:before="160"/>
        <w:jc w:val="both"/>
      </w:pPr>
      <w:r w:rsidRPr="00B55292">
        <w:rPr>
          <w:b/>
        </w:rPr>
        <w:t>DARBŲ VYKDYMO TVARKA IR TERMINAI</w:t>
      </w:r>
    </w:p>
    <w:p w14:paraId="09FFA2FA" w14:textId="7031880E" w:rsidR="00361B0B" w:rsidRPr="00B55292" w:rsidRDefault="008A0D1A" w:rsidP="00496E7A">
      <w:pPr>
        <w:pStyle w:val="Sraopastraipa"/>
        <w:numPr>
          <w:ilvl w:val="1"/>
          <w:numId w:val="10"/>
        </w:numPr>
        <w:tabs>
          <w:tab w:val="left" w:pos="1134"/>
        </w:tabs>
        <w:spacing w:before="160"/>
        <w:ind w:hanging="508"/>
        <w:jc w:val="both"/>
      </w:pPr>
      <w:r w:rsidRPr="00B55292">
        <w:t xml:space="preserve">Darbai turi būti pradėti ir organizuojami taip, kad būtų užtikrinta jų </w:t>
      </w:r>
      <w:r w:rsidR="00232D8C" w:rsidRPr="00B55292">
        <w:t xml:space="preserve">pradžia </w:t>
      </w:r>
      <w:r w:rsidR="00232D8C" w:rsidRPr="00B55292">
        <w:rPr>
          <w:b/>
          <w:bCs/>
          <w:color w:val="EE0000"/>
        </w:rPr>
        <w:t>nuo</w:t>
      </w:r>
      <w:r w:rsidR="00603057" w:rsidRPr="00B55292">
        <w:rPr>
          <w:b/>
          <w:bCs/>
          <w:color w:val="EE0000"/>
        </w:rPr>
        <w:t xml:space="preserve"> 2026 m. rugsėjo 21 d.</w:t>
      </w:r>
      <w:r w:rsidR="00603057" w:rsidRPr="00B55292">
        <w:rPr>
          <w:color w:val="EE0000"/>
        </w:rPr>
        <w:t xml:space="preserve"> </w:t>
      </w:r>
      <w:r w:rsidR="00603057" w:rsidRPr="00B55292">
        <w:t xml:space="preserve">ir </w:t>
      </w:r>
      <w:r w:rsidRPr="00B55292">
        <w:t xml:space="preserve">užbaigimas ne vėliau kaip </w:t>
      </w:r>
      <w:r w:rsidRPr="00B55292">
        <w:rPr>
          <w:b/>
          <w:bCs/>
          <w:color w:val="EE0000"/>
        </w:rPr>
        <w:t xml:space="preserve">iki 2026 m. </w:t>
      </w:r>
      <w:r w:rsidR="00232D8C" w:rsidRPr="00B55292">
        <w:rPr>
          <w:b/>
          <w:bCs/>
          <w:color w:val="EE0000"/>
        </w:rPr>
        <w:t>gruodžio 30</w:t>
      </w:r>
      <w:r w:rsidRPr="00B55292">
        <w:rPr>
          <w:b/>
          <w:bCs/>
          <w:color w:val="EE0000"/>
        </w:rPr>
        <w:t xml:space="preserve"> d</w:t>
      </w:r>
      <w:r w:rsidRPr="00B55292">
        <w:rPr>
          <w:color w:val="EE0000"/>
        </w:rPr>
        <w:t>.</w:t>
      </w:r>
    </w:p>
    <w:p w14:paraId="51347645" w14:textId="1FA5B9E8" w:rsidR="00E96F8D" w:rsidRDefault="008A0D1A" w:rsidP="00496E7A">
      <w:pPr>
        <w:pStyle w:val="Sraopastraipa"/>
        <w:numPr>
          <w:ilvl w:val="1"/>
          <w:numId w:val="10"/>
        </w:numPr>
        <w:tabs>
          <w:tab w:val="left" w:pos="1134"/>
        </w:tabs>
        <w:spacing w:before="160"/>
        <w:ind w:hanging="508"/>
        <w:jc w:val="both"/>
      </w:pPr>
      <w:r w:rsidRPr="00B55292">
        <w:lastRenderedPageBreak/>
        <w:t>Rangovas darbus turi vykdyti nuosekliai, laikydamasis technologinių reikalavimų, gamintojo rekomendacijų ir taikytinų teisės aktų.</w:t>
      </w:r>
    </w:p>
    <w:p w14:paraId="74A16334" w14:textId="77777777" w:rsidR="00A841A2" w:rsidRDefault="00A841A2" w:rsidP="00A841A2">
      <w:pPr>
        <w:pStyle w:val="Sraopastraipa"/>
        <w:tabs>
          <w:tab w:val="left" w:pos="1134"/>
        </w:tabs>
        <w:spacing w:before="160"/>
        <w:ind w:left="792"/>
        <w:jc w:val="both"/>
      </w:pPr>
    </w:p>
    <w:p w14:paraId="6FA64B4C" w14:textId="75EAC3FB" w:rsidR="00A841A2" w:rsidRPr="00000ABC" w:rsidRDefault="005530A6" w:rsidP="00496E7A">
      <w:pPr>
        <w:pStyle w:val="Sraopastraipa"/>
        <w:numPr>
          <w:ilvl w:val="0"/>
          <w:numId w:val="10"/>
        </w:numPr>
        <w:tabs>
          <w:tab w:val="left" w:pos="1134"/>
        </w:tabs>
        <w:spacing w:before="160"/>
        <w:jc w:val="both"/>
        <w:rPr>
          <w:b/>
          <w:bCs/>
        </w:rPr>
      </w:pPr>
      <w:r w:rsidRPr="00000ABC">
        <w:rPr>
          <w:b/>
          <w:bCs/>
        </w:rPr>
        <w:t>PRIEDAI</w:t>
      </w:r>
      <w:r w:rsidR="00C1085D" w:rsidRPr="00000ABC">
        <w:rPr>
          <w:b/>
          <w:bCs/>
        </w:rPr>
        <w:t>:</w:t>
      </w:r>
    </w:p>
    <w:p w14:paraId="6430AA79" w14:textId="6571401E" w:rsidR="00C1085D" w:rsidRDefault="00C1085D" w:rsidP="00496E7A">
      <w:pPr>
        <w:pStyle w:val="Sraopastraipa"/>
        <w:numPr>
          <w:ilvl w:val="1"/>
          <w:numId w:val="10"/>
        </w:numPr>
        <w:tabs>
          <w:tab w:val="left" w:pos="1134"/>
        </w:tabs>
        <w:spacing w:before="160"/>
        <w:jc w:val="both"/>
      </w:pPr>
      <w:r>
        <w:t>Esamos būklės nuotraukos.</w:t>
      </w:r>
    </w:p>
    <w:p w14:paraId="053CA061" w14:textId="77777777" w:rsidR="008E01F6" w:rsidRDefault="008E01F6" w:rsidP="00496E7A">
      <w:pPr>
        <w:pStyle w:val="Sraopastraipa"/>
        <w:numPr>
          <w:ilvl w:val="1"/>
          <w:numId w:val="10"/>
        </w:numPr>
        <w:tabs>
          <w:tab w:val="left" w:pos="1134"/>
        </w:tabs>
        <w:spacing w:before="160"/>
        <w:jc w:val="both"/>
      </w:pPr>
      <w:r>
        <w:t>Nekilnojamojo turto registro centrinio duomenų banko išrašas.</w:t>
      </w:r>
    </w:p>
    <w:p w14:paraId="0920F4C3" w14:textId="43E11256" w:rsidR="00C1085D" w:rsidRDefault="0037413B" w:rsidP="00496E7A">
      <w:pPr>
        <w:pStyle w:val="Sraopastraipa"/>
        <w:numPr>
          <w:ilvl w:val="1"/>
          <w:numId w:val="10"/>
        </w:numPr>
        <w:tabs>
          <w:tab w:val="left" w:pos="1134"/>
        </w:tabs>
        <w:spacing w:before="160"/>
        <w:jc w:val="both"/>
      </w:pPr>
      <w:r>
        <w:t>Es</w:t>
      </w:r>
      <w:r w:rsidR="0014394E">
        <w:t>amo</w:t>
      </w:r>
      <w:r w:rsidR="00C32FD5">
        <w:t>s</w:t>
      </w:r>
      <w:r w:rsidR="0014394E">
        <w:t xml:space="preserve"> drenažo kanalizacijos geodezinė išpildomoji nuotrauka.</w:t>
      </w:r>
    </w:p>
    <w:p w14:paraId="28B0CD21" w14:textId="2F5FF094" w:rsidR="006D6F63" w:rsidRPr="00E36A7E" w:rsidRDefault="002D6B8B" w:rsidP="00496E7A">
      <w:pPr>
        <w:pStyle w:val="Sraopastraipa"/>
        <w:numPr>
          <w:ilvl w:val="1"/>
          <w:numId w:val="10"/>
        </w:numPr>
        <w:tabs>
          <w:tab w:val="left" w:pos="1134"/>
        </w:tabs>
        <w:spacing w:before="160"/>
        <w:jc w:val="both"/>
      </w:pPr>
      <w:r>
        <w:t>Statinių išdėstymo planas</w:t>
      </w:r>
      <w:r w:rsidR="00336FE6">
        <w:t>.</w:t>
      </w:r>
    </w:p>
    <w:sectPr w:rsidR="006D6F63" w:rsidRPr="00E36A7E" w:rsidSect="00361B0B">
      <w:pgSz w:w="12240" w:h="15840"/>
      <w:pgMar w:top="851" w:right="616"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1316DD3"/>
    <w:multiLevelType w:val="multilevel"/>
    <w:tmpl w:val="B06C9FF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1745D1C"/>
    <w:multiLevelType w:val="hybridMultilevel"/>
    <w:tmpl w:val="A2A8810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D3C0EFD"/>
    <w:multiLevelType w:val="hybridMultilevel"/>
    <w:tmpl w:val="8484389C"/>
    <w:lvl w:ilvl="0" w:tplc="0427000F">
      <w:start w:val="1"/>
      <w:numFmt w:val="decimal"/>
      <w:lvlText w:val="%1."/>
      <w:lvlJc w:val="left"/>
      <w:pPr>
        <w:ind w:left="878" w:hanging="360"/>
      </w:pPr>
    </w:lvl>
    <w:lvl w:ilvl="1" w:tplc="04270019" w:tentative="1">
      <w:start w:val="1"/>
      <w:numFmt w:val="lowerLetter"/>
      <w:lvlText w:val="%2."/>
      <w:lvlJc w:val="left"/>
      <w:pPr>
        <w:ind w:left="1598" w:hanging="360"/>
      </w:pPr>
    </w:lvl>
    <w:lvl w:ilvl="2" w:tplc="0427001B" w:tentative="1">
      <w:start w:val="1"/>
      <w:numFmt w:val="lowerRoman"/>
      <w:lvlText w:val="%3."/>
      <w:lvlJc w:val="right"/>
      <w:pPr>
        <w:ind w:left="2318" w:hanging="180"/>
      </w:pPr>
    </w:lvl>
    <w:lvl w:ilvl="3" w:tplc="0427000F" w:tentative="1">
      <w:start w:val="1"/>
      <w:numFmt w:val="decimal"/>
      <w:lvlText w:val="%4."/>
      <w:lvlJc w:val="left"/>
      <w:pPr>
        <w:ind w:left="3038" w:hanging="360"/>
      </w:pPr>
    </w:lvl>
    <w:lvl w:ilvl="4" w:tplc="04270019" w:tentative="1">
      <w:start w:val="1"/>
      <w:numFmt w:val="lowerLetter"/>
      <w:lvlText w:val="%5."/>
      <w:lvlJc w:val="left"/>
      <w:pPr>
        <w:ind w:left="3758" w:hanging="360"/>
      </w:pPr>
    </w:lvl>
    <w:lvl w:ilvl="5" w:tplc="0427001B" w:tentative="1">
      <w:start w:val="1"/>
      <w:numFmt w:val="lowerRoman"/>
      <w:lvlText w:val="%6."/>
      <w:lvlJc w:val="right"/>
      <w:pPr>
        <w:ind w:left="4478" w:hanging="180"/>
      </w:pPr>
    </w:lvl>
    <w:lvl w:ilvl="6" w:tplc="0427000F" w:tentative="1">
      <w:start w:val="1"/>
      <w:numFmt w:val="decimal"/>
      <w:lvlText w:val="%7."/>
      <w:lvlJc w:val="left"/>
      <w:pPr>
        <w:ind w:left="5198" w:hanging="360"/>
      </w:pPr>
    </w:lvl>
    <w:lvl w:ilvl="7" w:tplc="04270019" w:tentative="1">
      <w:start w:val="1"/>
      <w:numFmt w:val="lowerLetter"/>
      <w:lvlText w:val="%8."/>
      <w:lvlJc w:val="left"/>
      <w:pPr>
        <w:ind w:left="5918" w:hanging="360"/>
      </w:pPr>
    </w:lvl>
    <w:lvl w:ilvl="8" w:tplc="0427001B" w:tentative="1">
      <w:start w:val="1"/>
      <w:numFmt w:val="lowerRoman"/>
      <w:lvlText w:val="%9."/>
      <w:lvlJc w:val="right"/>
      <w:pPr>
        <w:ind w:left="6638" w:hanging="180"/>
      </w:pPr>
    </w:lvl>
  </w:abstractNum>
  <w:abstractNum w:abstractNumId="12" w15:restartNumberingAfterBreak="0">
    <w:nsid w:val="766D09B5"/>
    <w:multiLevelType w:val="multilevel"/>
    <w:tmpl w:val="B06C9FF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75638275">
    <w:abstractNumId w:val="8"/>
  </w:num>
  <w:num w:numId="2" w16cid:durableId="33845895">
    <w:abstractNumId w:val="6"/>
  </w:num>
  <w:num w:numId="3" w16cid:durableId="799610842">
    <w:abstractNumId w:val="5"/>
  </w:num>
  <w:num w:numId="4" w16cid:durableId="1779981116">
    <w:abstractNumId w:val="4"/>
  </w:num>
  <w:num w:numId="5" w16cid:durableId="1829663931">
    <w:abstractNumId w:val="7"/>
  </w:num>
  <w:num w:numId="6" w16cid:durableId="143202676">
    <w:abstractNumId w:val="3"/>
  </w:num>
  <w:num w:numId="7" w16cid:durableId="299383593">
    <w:abstractNumId w:val="2"/>
  </w:num>
  <w:num w:numId="8" w16cid:durableId="1097213097">
    <w:abstractNumId w:val="1"/>
  </w:num>
  <w:num w:numId="9" w16cid:durableId="385958010">
    <w:abstractNumId w:val="0"/>
  </w:num>
  <w:num w:numId="10" w16cid:durableId="779841526">
    <w:abstractNumId w:val="12"/>
  </w:num>
  <w:num w:numId="11" w16cid:durableId="872571927">
    <w:abstractNumId w:val="10"/>
  </w:num>
  <w:num w:numId="12" w16cid:durableId="876350665">
    <w:abstractNumId w:val="11"/>
  </w:num>
  <w:num w:numId="13" w16cid:durableId="19426447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ABC"/>
    <w:rsid w:val="0001267C"/>
    <w:rsid w:val="00016289"/>
    <w:rsid w:val="00034616"/>
    <w:rsid w:val="00054F16"/>
    <w:rsid w:val="0006063C"/>
    <w:rsid w:val="000851F7"/>
    <w:rsid w:val="000A08F1"/>
    <w:rsid w:val="000A0ECB"/>
    <w:rsid w:val="000A0FB0"/>
    <w:rsid w:val="000C159A"/>
    <w:rsid w:val="000C2D11"/>
    <w:rsid w:val="000D1C19"/>
    <w:rsid w:val="000D6CE2"/>
    <w:rsid w:val="000E09F8"/>
    <w:rsid w:val="000E5385"/>
    <w:rsid w:val="000F3CBC"/>
    <w:rsid w:val="000F3FA1"/>
    <w:rsid w:val="00105157"/>
    <w:rsid w:val="00121446"/>
    <w:rsid w:val="00122908"/>
    <w:rsid w:val="00127C29"/>
    <w:rsid w:val="00131798"/>
    <w:rsid w:val="0014394E"/>
    <w:rsid w:val="00144BBF"/>
    <w:rsid w:val="0015074B"/>
    <w:rsid w:val="0015539B"/>
    <w:rsid w:val="00155A70"/>
    <w:rsid w:val="00162ABC"/>
    <w:rsid w:val="001800AA"/>
    <w:rsid w:val="00185D41"/>
    <w:rsid w:val="00185EB5"/>
    <w:rsid w:val="0018618D"/>
    <w:rsid w:val="00196595"/>
    <w:rsid w:val="001A5707"/>
    <w:rsid w:val="001A7774"/>
    <w:rsid w:val="001B1546"/>
    <w:rsid w:val="001B6724"/>
    <w:rsid w:val="001C3039"/>
    <w:rsid w:val="001C7FB0"/>
    <w:rsid w:val="001D1620"/>
    <w:rsid w:val="001D6FFD"/>
    <w:rsid w:val="001F38FC"/>
    <w:rsid w:val="002007EA"/>
    <w:rsid w:val="0020096A"/>
    <w:rsid w:val="002047CC"/>
    <w:rsid w:val="00217B89"/>
    <w:rsid w:val="00222217"/>
    <w:rsid w:val="00232D8C"/>
    <w:rsid w:val="00244DB6"/>
    <w:rsid w:val="00246031"/>
    <w:rsid w:val="002558EA"/>
    <w:rsid w:val="00256FCA"/>
    <w:rsid w:val="00257A04"/>
    <w:rsid w:val="00262EA8"/>
    <w:rsid w:val="00265304"/>
    <w:rsid w:val="00265C94"/>
    <w:rsid w:val="00274A87"/>
    <w:rsid w:val="002867F7"/>
    <w:rsid w:val="00286FF6"/>
    <w:rsid w:val="002910EB"/>
    <w:rsid w:val="0029639D"/>
    <w:rsid w:val="002A4C79"/>
    <w:rsid w:val="002B0FDE"/>
    <w:rsid w:val="002B6DE4"/>
    <w:rsid w:val="002B7601"/>
    <w:rsid w:val="002C223D"/>
    <w:rsid w:val="002C6F14"/>
    <w:rsid w:val="002C74AE"/>
    <w:rsid w:val="002D2354"/>
    <w:rsid w:val="002D5936"/>
    <w:rsid w:val="002D6725"/>
    <w:rsid w:val="002D6B8B"/>
    <w:rsid w:val="002E0B34"/>
    <w:rsid w:val="002E53A4"/>
    <w:rsid w:val="002E554B"/>
    <w:rsid w:val="002F2A1B"/>
    <w:rsid w:val="003004F5"/>
    <w:rsid w:val="00321C83"/>
    <w:rsid w:val="00326F90"/>
    <w:rsid w:val="0032731B"/>
    <w:rsid w:val="00336FE6"/>
    <w:rsid w:val="00350550"/>
    <w:rsid w:val="00352295"/>
    <w:rsid w:val="0035653E"/>
    <w:rsid w:val="00361B0B"/>
    <w:rsid w:val="00363DF9"/>
    <w:rsid w:val="003725B4"/>
    <w:rsid w:val="0037413B"/>
    <w:rsid w:val="0037629B"/>
    <w:rsid w:val="00377D72"/>
    <w:rsid w:val="00390362"/>
    <w:rsid w:val="0039212A"/>
    <w:rsid w:val="003A4FCD"/>
    <w:rsid w:val="003A50D8"/>
    <w:rsid w:val="003A5588"/>
    <w:rsid w:val="003B3ED8"/>
    <w:rsid w:val="003B4DEA"/>
    <w:rsid w:val="003B6570"/>
    <w:rsid w:val="003C1B5F"/>
    <w:rsid w:val="003C42D7"/>
    <w:rsid w:val="003D1026"/>
    <w:rsid w:val="003F1D57"/>
    <w:rsid w:val="003F47EF"/>
    <w:rsid w:val="003F7459"/>
    <w:rsid w:val="0040547F"/>
    <w:rsid w:val="004113F1"/>
    <w:rsid w:val="004116EF"/>
    <w:rsid w:val="00414E16"/>
    <w:rsid w:val="00415440"/>
    <w:rsid w:val="00423081"/>
    <w:rsid w:val="004249CC"/>
    <w:rsid w:val="004308CF"/>
    <w:rsid w:val="00432909"/>
    <w:rsid w:val="004334A0"/>
    <w:rsid w:val="00441699"/>
    <w:rsid w:val="00443817"/>
    <w:rsid w:val="004476A0"/>
    <w:rsid w:val="00452776"/>
    <w:rsid w:val="00463035"/>
    <w:rsid w:val="00492161"/>
    <w:rsid w:val="004950AE"/>
    <w:rsid w:val="00496E7A"/>
    <w:rsid w:val="004A3DA1"/>
    <w:rsid w:val="004B0198"/>
    <w:rsid w:val="004B0CAD"/>
    <w:rsid w:val="004C0DFF"/>
    <w:rsid w:val="004C5FA8"/>
    <w:rsid w:val="004D04CB"/>
    <w:rsid w:val="004D0825"/>
    <w:rsid w:val="004D6799"/>
    <w:rsid w:val="004F685B"/>
    <w:rsid w:val="005006BD"/>
    <w:rsid w:val="0050376E"/>
    <w:rsid w:val="00506318"/>
    <w:rsid w:val="00511276"/>
    <w:rsid w:val="0051378B"/>
    <w:rsid w:val="005177AA"/>
    <w:rsid w:val="005179A7"/>
    <w:rsid w:val="00525178"/>
    <w:rsid w:val="0054557C"/>
    <w:rsid w:val="005530A6"/>
    <w:rsid w:val="00554D6D"/>
    <w:rsid w:val="00570E46"/>
    <w:rsid w:val="005775BE"/>
    <w:rsid w:val="00581773"/>
    <w:rsid w:val="00584451"/>
    <w:rsid w:val="005967B0"/>
    <w:rsid w:val="0059685F"/>
    <w:rsid w:val="005A52F3"/>
    <w:rsid w:val="005A70B5"/>
    <w:rsid w:val="005C4FCF"/>
    <w:rsid w:val="005F0393"/>
    <w:rsid w:val="00603057"/>
    <w:rsid w:val="00611D33"/>
    <w:rsid w:val="00613AC6"/>
    <w:rsid w:val="00613E22"/>
    <w:rsid w:val="00614020"/>
    <w:rsid w:val="0063773B"/>
    <w:rsid w:val="00641F33"/>
    <w:rsid w:val="006519BF"/>
    <w:rsid w:val="006555C6"/>
    <w:rsid w:val="0066029E"/>
    <w:rsid w:val="0067600B"/>
    <w:rsid w:val="00677743"/>
    <w:rsid w:val="00686265"/>
    <w:rsid w:val="006869A7"/>
    <w:rsid w:val="00690D50"/>
    <w:rsid w:val="00694CE0"/>
    <w:rsid w:val="006C4E1D"/>
    <w:rsid w:val="006C73EA"/>
    <w:rsid w:val="006D09B8"/>
    <w:rsid w:val="006D176B"/>
    <w:rsid w:val="006D6F63"/>
    <w:rsid w:val="006E02CB"/>
    <w:rsid w:val="006F372E"/>
    <w:rsid w:val="006F50AF"/>
    <w:rsid w:val="00704E57"/>
    <w:rsid w:val="007208E3"/>
    <w:rsid w:val="007215AE"/>
    <w:rsid w:val="00722699"/>
    <w:rsid w:val="007318F8"/>
    <w:rsid w:val="007356E2"/>
    <w:rsid w:val="007402FD"/>
    <w:rsid w:val="0074193F"/>
    <w:rsid w:val="00744096"/>
    <w:rsid w:val="00756747"/>
    <w:rsid w:val="0076443D"/>
    <w:rsid w:val="007745E2"/>
    <w:rsid w:val="00782571"/>
    <w:rsid w:val="007861C7"/>
    <w:rsid w:val="007864FE"/>
    <w:rsid w:val="007870FA"/>
    <w:rsid w:val="007A0EA0"/>
    <w:rsid w:val="007D2BB2"/>
    <w:rsid w:val="007D2E9B"/>
    <w:rsid w:val="007F1339"/>
    <w:rsid w:val="007F2608"/>
    <w:rsid w:val="008028EE"/>
    <w:rsid w:val="00811975"/>
    <w:rsid w:val="00813EE8"/>
    <w:rsid w:val="008147AA"/>
    <w:rsid w:val="0082318E"/>
    <w:rsid w:val="008249A8"/>
    <w:rsid w:val="0084303B"/>
    <w:rsid w:val="008447FE"/>
    <w:rsid w:val="00844AEE"/>
    <w:rsid w:val="0085004E"/>
    <w:rsid w:val="00850B68"/>
    <w:rsid w:val="00866FC3"/>
    <w:rsid w:val="00883FEC"/>
    <w:rsid w:val="008872C0"/>
    <w:rsid w:val="0089039B"/>
    <w:rsid w:val="00891208"/>
    <w:rsid w:val="00893110"/>
    <w:rsid w:val="00897845"/>
    <w:rsid w:val="008A0D1A"/>
    <w:rsid w:val="008A15BB"/>
    <w:rsid w:val="008B106D"/>
    <w:rsid w:val="008C5769"/>
    <w:rsid w:val="008D0AC4"/>
    <w:rsid w:val="008E01F6"/>
    <w:rsid w:val="00901C9F"/>
    <w:rsid w:val="00903D4B"/>
    <w:rsid w:val="009114F4"/>
    <w:rsid w:val="009219CC"/>
    <w:rsid w:val="009268F5"/>
    <w:rsid w:val="00935A54"/>
    <w:rsid w:val="00935E97"/>
    <w:rsid w:val="009373C3"/>
    <w:rsid w:val="009443CD"/>
    <w:rsid w:val="00952B0E"/>
    <w:rsid w:val="00966642"/>
    <w:rsid w:val="00967F87"/>
    <w:rsid w:val="0097427B"/>
    <w:rsid w:val="00977850"/>
    <w:rsid w:val="00977EF5"/>
    <w:rsid w:val="00983676"/>
    <w:rsid w:val="00983943"/>
    <w:rsid w:val="009904E9"/>
    <w:rsid w:val="00990F72"/>
    <w:rsid w:val="0099449A"/>
    <w:rsid w:val="00997A30"/>
    <w:rsid w:val="009A6669"/>
    <w:rsid w:val="009B043A"/>
    <w:rsid w:val="009B2C76"/>
    <w:rsid w:val="009D5293"/>
    <w:rsid w:val="009D633A"/>
    <w:rsid w:val="009E06E2"/>
    <w:rsid w:val="009E2C30"/>
    <w:rsid w:val="00A14937"/>
    <w:rsid w:val="00A1730B"/>
    <w:rsid w:val="00A236BE"/>
    <w:rsid w:val="00A40CE4"/>
    <w:rsid w:val="00A42FFD"/>
    <w:rsid w:val="00A53FA2"/>
    <w:rsid w:val="00A54956"/>
    <w:rsid w:val="00A55B1B"/>
    <w:rsid w:val="00A57403"/>
    <w:rsid w:val="00A61C45"/>
    <w:rsid w:val="00A65353"/>
    <w:rsid w:val="00A7656F"/>
    <w:rsid w:val="00A841A2"/>
    <w:rsid w:val="00A85702"/>
    <w:rsid w:val="00A934FB"/>
    <w:rsid w:val="00A95DE0"/>
    <w:rsid w:val="00AA1D8D"/>
    <w:rsid w:val="00AA27D8"/>
    <w:rsid w:val="00AB5631"/>
    <w:rsid w:val="00AC2B51"/>
    <w:rsid w:val="00AC437F"/>
    <w:rsid w:val="00AD1098"/>
    <w:rsid w:val="00AF16AE"/>
    <w:rsid w:val="00AF4F3A"/>
    <w:rsid w:val="00AF729C"/>
    <w:rsid w:val="00B10EFD"/>
    <w:rsid w:val="00B122DD"/>
    <w:rsid w:val="00B26381"/>
    <w:rsid w:val="00B31035"/>
    <w:rsid w:val="00B45B9E"/>
    <w:rsid w:val="00B47730"/>
    <w:rsid w:val="00B55292"/>
    <w:rsid w:val="00B57326"/>
    <w:rsid w:val="00B939D2"/>
    <w:rsid w:val="00BC5C98"/>
    <w:rsid w:val="00BD7967"/>
    <w:rsid w:val="00BF594E"/>
    <w:rsid w:val="00BF78F6"/>
    <w:rsid w:val="00C04C7D"/>
    <w:rsid w:val="00C104D3"/>
    <w:rsid w:val="00C1085D"/>
    <w:rsid w:val="00C132BA"/>
    <w:rsid w:val="00C14DB8"/>
    <w:rsid w:val="00C15DF7"/>
    <w:rsid w:val="00C32FD5"/>
    <w:rsid w:val="00C358BC"/>
    <w:rsid w:val="00C461E6"/>
    <w:rsid w:val="00C549A6"/>
    <w:rsid w:val="00C561FE"/>
    <w:rsid w:val="00C568E1"/>
    <w:rsid w:val="00C74083"/>
    <w:rsid w:val="00C76382"/>
    <w:rsid w:val="00C8158F"/>
    <w:rsid w:val="00C8266A"/>
    <w:rsid w:val="00C8414A"/>
    <w:rsid w:val="00C97D9D"/>
    <w:rsid w:val="00CB0664"/>
    <w:rsid w:val="00CB0823"/>
    <w:rsid w:val="00CB0E2D"/>
    <w:rsid w:val="00CB32C3"/>
    <w:rsid w:val="00CB6334"/>
    <w:rsid w:val="00CB75CE"/>
    <w:rsid w:val="00CD29F8"/>
    <w:rsid w:val="00CD3A4F"/>
    <w:rsid w:val="00CE74A5"/>
    <w:rsid w:val="00CF68EF"/>
    <w:rsid w:val="00CF6E29"/>
    <w:rsid w:val="00D01E60"/>
    <w:rsid w:val="00D0269B"/>
    <w:rsid w:val="00D20AD1"/>
    <w:rsid w:val="00D244A8"/>
    <w:rsid w:val="00D36485"/>
    <w:rsid w:val="00D46BDB"/>
    <w:rsid w:val="00D602EA"/>
    <w:rsid w:val="00D766BD"/>
    <w:rsid w:val="00D77C39"/>
    <w:rsid w:val="00D82086"/>
    <w:rsid w:val="00D83186"/>
    <w:rsid w:val="00D90F6F"/>
    <w:rsid w:val="00DA0417"/>
    <w:rsid w:val="00DA0682"/>
    <w:rsid w:val="00DA095C"/>
    <w:rsid w:val="00DA3949"/>
    <w:rsid w:val="00DA5777"/>
    <w:rsid w:val="00DC3327"/>
    <w:rsid w:val="00DC3AA8"/>
    <w:rsid w:val="00DD32F3"/>
    <w:rsid w:val="00DD3758"/>
    <w:rsid w:val="00DD71C8"/>
    <w:rsid w:val="00DE6F03"/>
    <w:rsid w:val="00DF7F19"/>
    <w:rsid w:val="00E0152C"/>
    <w:rsid w:val="00E07F3D"/>
    <w:rsid w:val="00E14B37"/>
    <w:rsid w:val="00E20F3A"/>
    <w:rsid w:val="00E215ED"/>
    <w:rsid w:val="00E2231C"/>
    <w:rsid w:val="00E31FD2"/>
    <w:rsid w:val="00E33512"/>
    <w:rsid w:val="00E36A7E"/>
    <w:rsid w:val="00E4183C"/>
    <w:rsid w:val="00E42028"/>
    <w:rsid w:val="00E42575"/>
    <w:rsid w:val="00E47BAD"/>
    <w:rsid w:val="00E5014E"/>
    <w:rsid w:val="00E61160"/>
    <w:rsid w:val="00E6689A"/>
    <w:rsid w:val="00E70A6F"/>
    <w:rsid w:val="00E77F97"/>
    <w:rsid w:val="00E85618"/>
    <w:rsid w:val="00E86D25"/>
    <w:rsid w:val="00E876DB"/>
    <w:rsid w:val="00E91957"/>
    <w:rsid w:val="00E96F8D"/>
    <w:rsid w:val="00EA6A00"/>
    <w:rsid w:val="00EB114C"/>
    <w:rsid w:val="00EC1D33"/>
    <w:rsid w:val="00EC474E"/>
    <w:rsid w:val="00EE4654"/>
    <w:rsid w:val="00EE7626"/>
    <w:rsid w:val="00EF5E67"/>
    <w:rsid w:val="00EF70ED"/>
    <w:rsid w:val="00F03B38"/>
    <w:rsid w:val="00F077A4"/>
    <w:rsid w:val="00F1383A"/>
    <w:rsid w:val="00F2442E"/>
    <w:rsid w:val="00F24C84"/>
    <w:rsid w:val="00F32A1D"/>
    <w:rsid w:val="00F35096"/>
    <w:rsid w:val="00F35E09"/>
    <w:rsid w:val="00F40A4E"/>
    <w:rsid w:val="00F42BEC"/>
    <w:rsid w:val="00F44E90"/>
    <w:rsid w:val="00F51CAC"/>
    <w:rsid w:val="00F66025"/>
    <w:rsid w:val="00F67009"/>
    <w:rsid w:val="00F72D8D"/>
    <w:rsid w:val="00F72E35"/>
    <w:rsid w:val="00F751EA"/>
    <w:rsid w:val="00F86B14"/>
    <w:rsid w:val="00F92C56"/>
    <w:rsid w:val="00FB1C12"/>
    <w:rsid w:val="00FB30F8"/>
    <w:rsid w:val="00FC4F82"/>
    <w:rsid w:val="00FC693F"/>
    <w:rsid w:val="00FD0C47"/>
    <w:rsid w:val="00FD1FC4"/>
    <w:rsid w:val="00FD5818"/>
    <w:rsid w:val="00FE4F7C"/>
    <w:rsid w:val="00FF001E"/>
    <w:rsid w:val="00FF0FC9"/>
    <w:rsid w:val="00FF7D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1189EF"/>
  <w14:defaultImageDpi w14:val="300"/>
  <w15:docId w15:val="{367A5E21-6AC8-4F7A-BEA9-607C0F21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Calibri" w:eastAsia="Calibri" w:hAnsi="Calibri"/>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11</Pages>
  <Words>17789</Words>
  <Characters>10140</Characters>
  <Application>Microsoft Office Word</Application>
  <DocSecurity>0</DocSecurity>
  <Lines>84</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Voinic</dc:creator>
  <cp:keywords/>
  <dc:description>generated by python-docx</dc:description>
  <cp:lastModifiedBy>Artur Voinic</cp:lastModifiedBy>
  <cp:revision>370</cp:revision>
  <cp:lastPrinted>2026-07-17T05:07:00Z</cp:lastPrinted>
  <dcterms:created xsi:type="dcterms:W3CDTF">2026-06-02T12:27:00Z</dcterms:created>
  <dcterms:modified xsi:type="dcterms:W3CDTF">2026-07-27T08:36:00Z</dcterms:modified>
  <cp:category/>
</cp:coreProperties>
</file>